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48EA6B" w14:textId="16618109" w:rsidR="003D1638" w:rsidRPr="003D1638" w:rsidRDefault="00E76DC5" w:rsidP="003D1638">
      <w:pPr>
        <w:spacing w:line="276" w:lineRule="auto"/>
        <w:rPr>
          <w:rFonts w:ascii="Calibri" w:hAnsi="Calibri"/>
          <w:b/>
          <w:bCs/>
        </w:rPr>
      </w:pPr>
      <w:r>
        <w:rPr>
          <w:rFonts w:ascii="Calibri" w:hAnsi="Calibri"/>
          <w:b/>
          <w:bCs/>
        </w:rPr>
        <w:t>Heaven’s Most Epic Rescue</w:t>
      </w:r>
    </w:p>
    <w:p w14:paraId="5955C1CB" w14:textId="29E992E2" w:rsidR="003D1638" w:rsidRPr="003D1638" w:rsidRDefault="00E76DC5" w:rsidP="003D1638">
      <w:pPr>
        <w:spacing w:line="276" w:lineRule="auto"/>
        <w:rPr>
          <w:rFonts w:ascii="Calibri" w:hAnsi="Calibri"/>
          <w:b/>
          <w:bCs/>
        </w:rPr>
      </w:pPr>
      <w:r>
        <w:rPr>
          <w:rFonts w:ascii="Calibri" w:hAnsi="Calibri"/>
          <w:b/>
          <w:bCs/>
        </w:rPr>
        <w:t>Luke 15:3-7</w:t>
      </w:r>
    </w:p>
    <w:p w14:paraId="49F8680E" w14:textId="77777777" w:rsidR="003D1638" w:rsidRPr="003D1638" w:rsidRDefault="003D1638" w:rsidP="003D1638">
      <w:pPr>
        <w:spacing w:line="276" w:lineRule="auto"/>
        <w:rPr>
          <w:rFonts w:ascii="Calibri" w:hAnsi="Calibri"/>
          <w:b/>
          <w:bCs/>
        </w:rPr>
      </w:pPr>
      <w:r w:rsidRPr="003D1638">
        <w:rPr>
          <w:rFonts w:ascii="Calibri" w:hAnsi="Calibri"/>
          <w:b/>
          <w:bCs/>
        </w:rPr>
        <w:t>Pastor Ryan Heller</w:t>
      </w:r>
    </w:p>
    <w:p w14:paraId="59BCBCB9" w14:textId="77777777" w:rsidR="003D1638" w:rsidRPr="003D1638" w:rsidRDefault="003D1638" w:rsidP="003D1638">
      <w:pPr>
        <w:spacing w:line="276" w:lineRule="auto"/>
        <w:rPr>
          <w:rFonts w:ascii="Calibri" w:hAnsi="Calibri"/>
          <w:b/>
          <w:bCs/>
        </w:rPr>
      </w:pPr>
    </w:p>
    <w:p w14:paraId="4F7B4D17" w14:textId="77777777" w:rsidR="00E76DC5" w:rsidRPr="00E76DC5" w:rsidRDefault="00E76DC5" w:rsidP="00E76DC5">
      <w:pPr>
        <w:spacing w:line="276" w:lineRule="auto"/>
        <w:rPr>
          <w:rFonts w:ascii="Calibri" w:hAnsi="Calibri"/>
        </w:rPr>
      </w:pPr>
      <w:r w:rsidRPr="00E76DC5">
        <w:rPr>
          <w:rFonts w:ascii="Calibri" w:hAnsi="Calibri"/>
        </w:rPr>
        <w:t>I love the “Find My” app. Does anybody have the “Find My” app on their phone? Is that not the greatest thing ever? I'm constantly losing my computer, my iPad, my phone. I can get on Gena's phone, click the “Find My” app, and then my phone starts to activate. I can't even tell you how many times I've used that recently to find things. We loved it so much we bought the air tags that go with it. We track everything in the Heller household. We track backpacks, wallets, keys, children. We're thinking about putting those air tags on our pets. You just have to be able to find your stuff.</w:t>
      </w:r>
    </w:p>
    <w:p w14:paraId="48493F93" w14:textId="77777777" w:rsidR="00E76DC5" w:rsidRPr="00E76DC5" w:rsidRDefault="00E76DC5" w:rsidP="00E76DC5">
      <w:pPr>
        <w:spacing w:line="276" w:lineRule="auto"/>
        <w:rPr>
          <w:rFonts w:ascii="Calibri" w:hAnsi="Calibri"/>
        </w:rPr>
      </w:pPr>
    </w:p>
    <w:p w14:paraId="3D18CA89" w14:textId="77777777" w:rsidR="00E76DC5" w:rsidRPr="00E76DC5" w:rsidRDefault="00E76DC5" w:rsidP="00E76DC5">
      <w:pPr>
        <w:spacing w:line="276" w:lineRule="auto"/>
        <w:rPr>
          <w:rFonts w:ascii="Calibri" w:hAnsi="Calibri"/>
        </w:rPr>
      </w:pPr>
      <w:r w:rsidRPr="00E76DC5">
        <w:rPr>
          <w:rFonts w:ascii="Calibri" w:hAnsi="Calibri"/>
        </w:rPr>
        <w:t xml:space="preserve">I was reading this week about somebody who had used the “Find My” app to find their AirPods. Her name was Jessica Mayer and she lived in Portland, Oregon. She tracked her AirPods to the neighbor's house and she discovered that the neighbor's golden retriever had consumed that little headphone. She said, “I paid a lot of money for those headphones. I want that back.” She waited for two days with a baggie in the neighbor's yard until that little </w:t>
      </w:r>
      <w:proofErr w:type="spellStart"/>
      <w:r w:rsidRPr="00E76DC5">
        <w:rPr>
          <w:rFonts w:ascii="Calibri" w:hAnsi="Calibri"/>
        </w:rPr>
        <w:t>AirPod</w:t>
      </w:r>
      <w:proofErr w:type="spellEnd"/>
      <w:r w:rsidRPr="00E76DC5">
        <w:rPr>
          <w:rFonts w:ascii="Calibri" w:hAnsi="Calibri"/>
        </w:rPr>
        <w:t xml:space="preserve"> could be returned. She got it back and cleaned that thing up. She still uses those headphones to this day. </w:t>
      </w:r>
    </w:p>
    <w:p w14:paraId="7B1EC554" w14:textId="77777777" w:rsidR="00E76DC5" w:rsidRPr="00E76DC5" w:rsidRDefault="00E76DC5" w:rsidP="00E76DC5">
      <w:pPr>
        <w:spacing w:line="276" w:lineRule="auto"/>
        <w:rPr>
          <w:rFonts w:ascii="Calibri" w:hAnsi="Calibri"/>
        </w:rPr>
      </w:pPr>
    </w:p>
    <w:p w14:paraId="6685265E" w14:textId="0B9BFD1D" w:rsidR="00E76DC5" w:rsidRPr="00E76DC5" w:rsidRDefault="00E76DC5" w:rsidP="00E76DC5">
      <w:pPr>
        <w:spacing w:line="276" w:lineRule="auto"/>
        <w:rPr>
          <w:rFonts w:ascii="Calibri" w:hAnsi="Calibri"/>
        </w:rPr>
      </w:pPr>
      <w:r w:rsidRPr="00E76DC5">
        <w:rPr>
          <w:rFonts w:ascii="Calibri" w:hAnsi="Calibri"/>
        </w:rPr>
        <w:t xml:space="preserve">Then there's Marcus Chen, who lost his </w:t>
      </w:r>
      <w:proofErr w:type="spellStart"/>
      <w:r w:rsidRPr="00E76DC5">
        <w:rPr>
          <w:rFonts w:ascii="Calibri" w:hAnsi="Calibri"/>
        </w:rPr>
        <w:t>AirPod</w:t>
      </w:r>
      <w:proofErr w:type="spellEnd"/>
      <w:r w:rsidRPr="00E76DC5">
        <w:rPr>
          <w:rFonts w:ascii="Calibri" w:hAnsi="Calibri"/>
        </w:rPr>
        <w:t xml:space="preserve"> in a storm drain and he decided, “I’ve got to get this back.” He went home and got a fishing pole, a small net, and a headlamp. For three hours he tried to fish that little </w:t>
      </w:r>
      <w:proofErr w:type="spellStart"/>
      <w:r w:rsidRPr="00E76DC5">
        <w:rPr>
          <w:rFonts w:ascii="Calibri" w:hAnsi="Calibri"/>
        </w:rPr>
        <w:t>AirPod</w:t>
      </w:r>
      <w:proofErr w:type="spellEnd"/>
      <w:r w:rsidRPr="00E76DC5">
        <w:rPr>
          <w:rFonts w:ascii="Calibri" w:hAnsi="Calibri"/>
        </w:rPr>
        <w:t xml:space="preserve"> out of the storage drain. A police officer actually saw him struggling there on the street and asked if he could help. When he shared with the officer his dilemma, the policeman got involved. He had</w:t>
      </w:r>
      <w:r w:rsidR="00627A01">
        <w:rPr>
          <w:rFonts w:ascii="Calibri" w:hAnsi="Calibri"/>
        </w:rPr>
        <w:t xml:space="preserve"> </w:t>
      </w:r>
      <w:r w:rsidRPr="00E76DC5">
        <w:rPr>
          <w:rFonts w:ascii="Calibri" w:hAnsi="Calibri"/>
        </w:rPr>
        <w:t xml:space="preserve">longer arms, </w:t>
      </w:r>
      <w:r w:rsidR="00627A01">
        <w:rPr>
          <w:rFonts w:ascii="Calibri" w:hAnsi="Calibri"/>
        </w:rPr>
        <w:t>so</w:t>
      </w:r>
      <w:r w:rsidRPr="00E76DC5">
        <w:rPr>
          <w:rFonts w:ascii="Calibri" w:hAnsi="Calibri"/>
        </w:rPr>
        <w:t xml:space="preserve"> he was able to reach down and grab that thing and return it to him. He was able to keep using it. </w:t>
      </w:r>
    </w:p>
    <w:p w14:paraId="1D1DD1EC" w14:textId="77777777" w:rsidR="00E76DC5" w:rsidRPr="00E76DC5" w:rsidRDefault="00E76DC5" w:rsidP="00E76DC5">
      <w:pPr>
        <w:spacing w:line="276" w:lineRule="auto"/>
        <w:rPr>
          <w:rFonts w:ascii="Calibri" w:hAnsi="Calibri"/>
        </w:rPr>
      </w:pPr>
    </w:p>
    <w:p w14:paraId="1C0B022F" w14:textId="77777777" w:rsidR="00E76DC5" w:rsidRPr="00E76DC5" w:rsidRDefault="00E76DC5" w:rsidP="00E76DC5">
      <w:pPr>
        <w:spacing w:line="276" w:lineRule="auto"/>
        <w:rPr>
          <w:rFonts w:ascii="Calibri" w:hAnsi="Calibri"/>
        </w:rPr>
      </w:pPr>
      <w:r w:rsidRPr="00E76DC5">
        <w:rPr>
          <w:rFonts w:ascii="Calibri" w:hAnsi="Calibri"/>
        </w:rPr>
        <w:t xml:space="preserve">The question is, why would people go to such extreme lengths for something so small as an </w:t>
      </w:r>
      <w:proofErr w:type="spellStart"/>
      <w:r w:rsidRPr="00E76DC5">
        <w:rPr>
          <w:rFonts w:ascii="Calibri" w:hAnsi="Calibri"/>
        </w:rPr>
        <w:t>AirPod</w:t>
      </w:r>
      <w:proofErr w:type="spellEnd"/>
      <w:r w:rsidRPr="00E76DC5">
        <w:rPr>
          <w:rFonts w:ascii="Calibri" w:hAnsi="Calibri"/>
        </w:rPr>
        <w:t xml:space="preserve">? When something valuable is lost, we do everything we can to retrieve it. That's the theme of Luke 15. </w:t>
      </w:r>
    </w:p>
    <w:p w14:paraId="6D5F886F" w14:textId="77777777" w:rsidR="00E76DC5" w:rsidRPr="00E76DC5" w:rsidRDefault="00E76DC5" w:rsidP="00E76DC5">
      <w:pPr>
        <w:spacing w:line="276" w:lineRule="auto"/>
        <w:rPr>
          <w:rFonts w:ascii="Calibri" w:hAnsi="Calibri"/>
        </w:rPr>
      </w:pPr>
    </w:p>
    <w:p w14:paraId="0501EF7B" w14:textId="77777777" w:rsidR="00E76DC5" w:rsidRPr="00E76DC5" w:rsidRDefault="00E76DC5" w:rsidP="00E76DC5">
      <w:pPr>
        <w:spacing w:line="276" w:lineRule="auto"/>
        <w:rPr>
          <w:rFonts w:ascii="Calibri" w:hAnsi="Calibri"/>
        </w:rPr>
      </w:pPr>
      <w:r w:rsidRPr="00E76DC5">
        <w:rPr>
          <w:rFonts w:ascii="Calibri" w:hAnsi="Calibri"/>
        </w:rPr>
        <w:t xml:space="preserve">Jesus is talking with some people at a party in Luke 15. He shares three stories to illustrate a spiritual point that He wants to make about the value of people. He shares a story of a lost sheep. He shares a story of a lost coin. He shares a story of a lost son. Jesus would use parables to make spiritual points. Jesus would make up stories to illustrate the truths that He was trying to communicate to people so that they could have their lives transformed. Let's look at these verses together. </w:t>
      </w:r>
    </w:p>
    <w:p w14:paraId="364CFD67" w14:textId="77777777" w:rsidR="00E76DC5" w:rsidRPr="00E76DC5" w:rsidRDefault="00E76DC5" w:rsidP="00E76DC5">
      <w:pPr>
        <w:spacing w:line="276" w:lineRule="auto"/>
        <w:rPr>
          <w:rFonts w:ascii="Calibri" w:hAnsi="Calibri"/>
        </w:rPr>
      </w:pPr>
    </w:p>
    <w:p w14:paraId="42A22957" w14:textId="77777777" w:rsidR="00E76DC5" w:rsidRPr="00E76DC5" w:rsidRDefault="00E76DC5" w:rsidP="00E76DC5">
      <w:pPr>
        <w:spacing w:line="276" w:lineRule="auto"/>
        <w:rPr>
          <w:rFonts w:ascii="Calibri" w:hAnsi="Calibri"/>
        </w:rPr>
      </w:pPr>
      <w:r w:rsidRPr="00E76DC5">
        <w:rPr>
          <w:rFonts w:ascii="Calibri" w:hAnsi="Calibri"/>
        </w:rPr>
        <w:lastRenderedPageBreak/>
        <w:t>“All the tax collectors and sinners were approaching to listen to him. And the Pharisees and scribes were complaining, ‘This man welcomes sinners and eats with them!’” (Luke 15:1-2).</w:t>
      </w:r>
    </w:p>
    <w:p w14:paraId="6218CF09" w14:textId="77777777" w:rsidR="00E76DC5" w:rsidRPr="00E76DC5" w:rsidRDefault="00E76DC5" w:rsidP="00E76DC5">
      <w:pPr>
        <w:spacing w:line="276" w:lineRule="auto"/>
        <w:rPr>
          <w:rFonts w:ascii="Calibri" w:hAnsi="Calibri"/>
        </w:rPr>
      </w:pPr>
    </w:p>
    <w:p w14:paraId="6CCB83B4" w14:textId="773F898F" w:rsidR="00E76DC5" w:rsidRPr="00E76DC5" w:rsidRDefault="00E76DC5" w:rsidP="00E76DC5">
      <w:pPr>
        <w:spacing w:line="276" w:lineRule="auto"/>
        <w:rPr>
          <w:rFonts w:ascii="Calibri" w:hAnsi="Calibri"/>
        </w:rPr>
      </w:pPr>
      <w:r w:rsidRPr="00E76DC5">
        <w:rPr>
          <w:rFonts w:ascii="Calibri" w:hAnsi="Calibri"/>
        </w:rPr>
        <w:t xml:space="preserve">The tax collectors are the rip-off artists of the New Testament world. They were Jewish people </w:t>
      </w:r>
      <w:r w:rsidR="00627A01">
        <w:rPr>
          <w:rFonts w:ascii="Calibri" w:hAnsi="Calibri"/>
        </w:rPr>
        <w:t>who</w:t>
      </w:r>
      <w:r w:rsidRPr="00E76DC5">
        <w:rPr>
          <w:rFonts w:ascii="Calibri" w:hAnsi="Calibri"/>
        </w:rPr>
        <w:t xml:space="preserve"> were employed by the Roman Empire. The Jewish people didn't like the Romans, and the Romans ruled the Jews. If you're a Jew and you work for Rome, you're a traitor. In addition to that, tax collectors could charge the minimum rate of Rome, but then they could tack on whatever else they wanted to charge you. Oftentimes they would take advantage of people. The Jewish people hated the tax collectors. Now, all of a sudden, Jesus is spending time with tax collectors. One of the Twelve Apostles was a tax collector, by the way. </w:t>
      </w:r>
    </w:p>
    <w:p w14:paraId="56887EC2" w14:textId="77777777" w:rsidR="00E76DC5" w:rsidRPr="00E76DC5" w:rsidRDefault="00E76DC5" w:rsidP="00E76DC5">
      <w:pPr>
        <w:spacing w:line="276" w:lineRule="auto"/>
        <w:rPr>
          <w:rFonts w:ascii="Calibri" w:hAnsi="Calibri"/>
        </w:rPr>
      </w:pPr>
    </w:p>
    <w:p w14:paraId="4D73C7BF" w14:textId="77777777" w:rsidR="00E76DC5" w:rsidRPr="00E76DC5" w:rsidRDefault="00E76DC5" w:rsidP="00E76DC5">
      <w:pPr>
        <w:spacing w:line="276" w:lineRule="auto"/>
        <w:rPr>
          <w:rFonts w:ascii="Calibri" w:hAnsi="Calibri"/>
        </w:rPr>
      </w:pPr>
      <w:r w:rsidRPr="00E76DC5">
        <w:rPr>
          <w:rFonts w:ascii="Calibri" w:hAnsi="Calibri"/>
        </w:rPr>
        <w:t xml:space="preserve">Jesus is also spending time with people who are called sinners here in Luke 15. The sinners were people like prostitutes. Jesus spent time with prostitutes. Jesus spent time with tax collectors. Jesus spent time with people who were kind of shady and questionable, if you know what I'm saying. Jesus was comfortable interacting with people who made other people nervous. The Pharisees, the Sadducees, the scribes mentioned here are the Jewish religious establishment. They were so righteous and so holy that they did not interact with people who were not keeping the traditions and laws of Judaism. </w:t>
      </w:r>
    </w:p>
    <w:p w14:paraId="6DC2BA1C" w14:textId="77777777" w:rsidR="00E76DC5" w:rsidRPr="00E76DC5" w:rsidRDefault="00E76DC5" w:rsidP="00E76DC5">
      <w:pPr>
        <w:spacing w:line="276" w:lineRule="auto"/>
        <w:rPr>
          <w:rFonts w:ascii="Calibri" w:hAnsi="Calibri"/>
        </w:rPr>
      </w:pPr>
    </w:p>
    <w:p w14:paraId="626AA833" w14:textId="77777777" w:rsidR="00E76DC5" w:rsidRPr="00E76DC5" w:rsidRDefault="00E76DC5" w:rsidP="00E76DC5">
      <w:pPr>
        <w:spacing w:line="276" w:lineRule="auto"/>
        <w:rPr>
          <w:rFonts w:ascii="Calibri" w:hAnsi="Calibri"/>
        </w:rPr>
      </w:pPr>
      <w:r w:rsidRPr="00E76DC5">
        <w:rPr>
          <w:rFonts w:ascii="Calibri" w:hAnsi="Calibri"/>
        </w:rPr>
        <w:t xml:space="preserve">Now Jesus comes along and begins to challenge their authority. He begins to challenge this whole mindset of what does it mean to be righteous and holy and so forth. They’re suspicious of Jesus. Jesus is doing things that are scandalous. Jesus is doing things that are outside the norm. What does all of this mean? </w:t>
      </w:r>
    </w:p>
    <w:p w14:paraId="30C39940" w14:textId="77777777" w:rsidR="00E76DC5" w:rsidRPr="00E76DC5" w:rsidRDefault="00E76DC5" w:rsidP="00E76DC5">
      <w:pPr>
        <w:spacing w:line="276" w:lineRule="auto"/>
        <w:rPr>
          <w:rFonts w:ascii="Calibri" w:hAnsi="Calibri"/>
        </w:rPr>
      </w:pPr>
    </w:p>
    <w:p w14:paraId="5ADAF53B" w14:textId="77777777" w:rsidR="00E76DC5" w:rsidRPr="00E76DC5" w:rsidRDefault="00E76DC5" w:rsidP="00E76DC5">
      <w:pPr>
        <w:spacing w:line="276" w:lineRule="auto"/>
        <w:rPr>
          <w:rFonts w:ascii="Calibri" w:hAnsi="Calibri"/>
        </w:rPr>
      </w:pPr>
      <w:r w:rsidRPr="00E76DC5">
        <w:rPr>
          <w:rFonts w:ascii="Calibri" w:hAnsi="Calibri"/>
        </w:rPr>
        <w:t xml:space="preserve">To respond to the thinking of the Pharisees, the Sadducees, the scribes, Jesus tells these stories, hoping that they'll get it. He’s trying to communicate His mission and purpose. </w:t>
      </w:r>
    </w:p>
    <w:p w14:paraId="1CFEAF21" w14:textId="77777777" w:rsidR="00E76DC5" w:rsidRPr="00E76DC5" w:rsidRDefault="00E76DC5" w:rsidP="00E76DC5">
      <w:pPr>
        <w:spacing w:line="276" w:lineRule="auto"/>
        <w:rPr>
          <w:rFonts w:ascii="Calibri" w:hAnsi="Calibri"/>
        </w:rPr>
      </w:pPr>
    </w:p>
    <w:p w14:paraId="71913E88" w14:textId="77777777" w:rsidR="00E76DC5" w:rsidRPr="00E76DC5" w:rsidRDefault="00E76DC5" w:rsidP="00E76DC5">
      <w:pPr>
        <w:spacing w:line="276" w:lineRule="auto"/>
        <w:rPr>
          <w:rFonts w:ascii="Calibri" w:hAnsi="Calibri"/>
        </w:rPr>
      </w:pPr>
      <w:r w:rsidRPr="00E76DC5">
        <w:rPr>
          <w:rFonts w:ascii="Calibri" w:hAnsi="Calibri"/>
        </w:rPr>
        <w:t>"So he told them this parable: 'What man among you, who has a hundred sheep and loses one of them, does not leave the ninety-nine in the open field and go after the lost one until he finds it? When he has found it, he joyfully puts it on his shoulders, and coming home, he calls his friends and neighbors together, saying to them, "Rejoice with me, because I have found my lost sheep!" I tell you, in the same way, there will be more joy in heaven over one sinner who repents than over ninety-nine righteous people who don't need repentance’" (Luke 15:3-7).</w:t>
      </w:r>
      <w:r w:rsidRPr="00E76DC5">
        <w:rPr>
          <w:rFonts w:ascii="MS Gothic" w:eastAsia="MS Gothic" w:hAnsi="MS Gothic" w:cs="MS Gothic" w:hint="eastAsia"/>
        </w:rPr>
        <w:t> </w:t>
      </w:r>
    </w:p>
    <w:p w14:paraId="6C18D46D" w14:textId="77777777" w:rsidR="00E76DC5" w:rsidRPr="00E76DC5" w:rsidRDefault="00E76DC5" w:rsidP="00E76DC5">
      <w:pPr>
        <w:spacing w:line="276" w:lineRule="auto"/>
        <w:rPr>
          <w:rFonts w:ascii="Calibri" w:hAnsi="Calibri"/>
        </w:rPr>
      </w:pPr>
    </w:p>
    <w:p w14:paraId="0F9A3E88" w14:textId="77777777" w:rsidR="00E76DC5" w:rsidRPr="00E76DC5" w:rsidRDefault="00E76DC5" w:rsidP="00E76DC5">
      <w:pPr>
        <w:spacing w:line="276" w:lineRule="auto"/>
        <w:rPr>
          <w:rFonts w:ascii="Calibri" w:hAnsi="Calibri"/>
          <w:b/>
          <w:bCs/>
        </w:rPr>
      </w:pPr>
      <w:r w:rsidRPr="00E76DC5">
        <w:rPr>
          <w:rFonts w:ascii="Calibri" w:hAnsi="Calibri"/>
          <w:b/>
          <w:bCs/>
        </w:rPr>
        <w:t>THREE TRUTHS ABOUT GOD’S HEART</w:t>
      </w:r>
    </w:p>
    <w:p w14:paraId="2B5D8E4C" w14:textId="77777777" w:rsidR="00E76DC5" w:rsidRPr="00E76DC5" w:rsidRDefault="00E76DC5" w:rsidP="00E76DC5">
      <w:pPr>
        <w:spacing w:line="276" w:lineRule="auto"/>
        <w:rPr>
          <w:rFonts w:ascii="Calibri" w:hAnsi="Calibri"/>
        </w:rPr>
      </w:pPr>
    </w:p>
    <w:p w14:paraId="3F28B780" w14:textId="77777777" w:rsidR="00E76DC5" w:rsidRPr="00E76DC5" w:rsidRDefault="00E76DC5" w:rsidP="00E76DC5">
      <w:pPr>
        <w:spacing w:line="276" w:lineRule="auto"/>
        <w:rPr>
          <w:rFonts w:ascii="Calibri" w:hAnsi="Calibri"/>
          <w:b/>
          <w:bCs/>
        </w:rPr>
      </w:pPr>
      <w:r w:rsidRPr="00E76DC5">
        <w:rPr>
          <w:rFonts w:ascii="Calibri" w:hAnsi="Calibri"/>
          <w:b/>
          <w:bCs/>
        </w:rPr>
        <w:t>1. God Pursues: He Never Grows Weary Searching</w:t>
      </w:r>
    </w:p>
    <w:p w14:paraId="181484B1" w14:textId="77777777" w:rsidR="00E76DC5" w:rsidRPr="00E76DC5" w:rsidRDefault="00E76DC5" w:rsidP="00E76DC5">
      <w:pPr>
        <w:spacing w:line="276" w:lineRule="auto"/>
        <w:rPr>
          <w:rFonts w:ascii="Calibri" w:hAnsi="Calibri"/>
        </w:rPr>
      </w:pPr>
    </w:p>
    <w:p w14:paraId="66332FF3" w14:textId="77777777" w:rsidR="00E76DC5" w:rsidRPr="00E76DC5" w:rsidRDefault="00E76DC5" w:rsidP="00E76DC5">
      <w:pPr>
        <w:spacing w:line="276" w:lineRule="auto"/>
        <w:rPr>
          <w:rFonts w:ascii="Calibri" w:hAnsi="Calibri"/>
        </w:rPr>
      </w:pPr>
      <w:r w:rsidRPr="00E76DC5">
        <w:rPr>
          <w:rFonts w:ascii="Calibri" w:hAnsi="Calibri"/>
        </w:rPr>
        <w:t>“(He goes) after the lost one until he finds it” (Luke 15:4).</w:t>
      </w:r>
    </w:p>
    <w:p w14:paraId="54C35937" w14:textId="77777777" w:rsidR="00E76DC5" w:rsidRPr="00E76DC5" w:rsidRDefault="00E76DC5" w:rsidP="00E76DC5">
      <w:pPr>
        <w:spacing w:line="276" w:lineRule="auto"/>
        <w:rPr>
          <w:rFonts w:ascii="Calibri" w:hAnsi="Calibri"/>
        </w:rPr>
      </w:pPr>
    </w:p>
    <w:p w14:paraId="654267F2" w14:textId="77777777" w:rsidR="00E76DC5" w:rsidRPr="00E76DC5" w:rsidRDefault="00E76DC5" w:rsidP="00E76DC5">
      <w:pPr>
        <w:spacing w:line="276" w:lineRule="auto"/>
        <w:rPr>
          <w:rFonts w:ascii="Calibri" w:hAnsi="Calibri"/>
        </w:rPr>
      </w:pPr>
      <w:r w:rsidRPr="00E76DC5">
        <w:rPr>
          <w:rFonts w:ascii="Calibri" w:hAnsi="Calibri"/>
        </w:rPr>
        <w:t xml:space="preserve">I love this about the story because you have the shepherd who has 100 sheep and one wanders off. What does the shepherd do? By the way, who is the shepherd in the story? It's Jesus. In John 10, Jesus says, “I am the good shepherd.” Jesus is talking about Himself. Jesus is clever. He talks about Himself. The shepherd doesn't send a hired hand to retrieve the one sheep. The shepherd actually leaves the 99 to go find the one. </w:t>
      </w:r>
    </w:p>
    <w:p w14:paraId="3F9AAE5E" w14:textId="77777777" w:rsidR="00E76DC5" w:rsidRPr="00E76DC5" w:rsidRDefault="00E76DC5" w:rsidP="00E76DC5">
      <w:pPr>
        <w:spacing w:line="276" w:lineRule="auto"/>
        <w:rPr>
          <w:rFonts w:ascii="Calibri" w:hAnsi="Calibri"/>
        </w:rPr>
      </w:pPr>
    </w:p>
    <w:p w14:paraId="2C2024DD" w14:textId="77777777" w:rsidR="00E76DC5" w:rsidRPr="00E76DC5" w:rsidRDefault="00E76DC5" w:rsidP="00E76DC5">
      <w:pPr>
        <w:spacing w:line="276" w:lineRule="auto"/>
        <w:rPr>
          <w:rFonts w:ascii="Calibri" w:hAnsi="Calibri"/>
        </w:rPr>
      </w:pPr>
      <w:r w:rsidRPr="00E76DC5">
        <w:rPr>
          <w:rFonts w:ascii="Calibri" w:hAnsi="Calibri"/>
        </w:rPr>
        <w:t xml:space="preserve">This is counterintuitive. Some of you are business people. If you’re a business owner, would you leave 99% of </w:t>
      </w:r>
      <w:proofErr w:type="spellStart"/>
      <w:r w:rsidRPr="00E76DC5">
        <w:rPr>
          <w:rFonts w:ascii="Calibri" w:hAnsi="Calibri"/>
        </w:rPr>
        <w:t>you</w:t>
      </w:r>
      <w:proofErr w:type="spellEnd"/>
      <w:r w:rsidRPr="00E76DC5">
        <w:rPr>
          <w:rFonts w:ascii="Calibri" w:hAnsi="Calibri"/>
        </w:rPr>
        <w:t xml:space="preserve"> business to go after one or would you just say, “I’m going to cut my losses”? If you were talking to a business coach, would your business coach say, “Change that for that 1%”? You'd say, “No, that's silly. I'm not going to do that. That doesn't make sense. I'll go on.” In fact, if you have 99% of your business intact, I'd say you've done pretty well. </w:t>
      </w:r>
    </w:p>
    <w:p w14:paraId="68330E85" w14:textId="77777777" w:rsidR="00E76DC5" w:rsidRPr="00E76DC5" w:rsidRDefault="00E76DC5" w:rsidP="00E76DC5">
      <w:pPr>
        <w:spacing w:line="276" w:lineRule="auto"/>
        <w:rPr>
          <w:rFonts w:ascii="Calibri" w:hAnsi="Calibri"/>
        </w:rPr>
      </w:pPr>
    </w:p>
    <w:p w14:paraId="09C0F529" w14:textId="5B8D2F1B" w:rsidR="00E76DC5" w:rsidRPr="00E76DC5" w:rsidRDefault="00E76DC5" w:rsidP="00E76DC5">
      <w:pPr>
        <w:spacing w:line="276" w:lineRule="auto"/>
        <w:rPr>
          <w:rFonts w:ascii="Calibri" w:hAnsi="Calibri"/>
        </w:rPr>
      </w:pPr>
      <w:r w:rsidRPr="00E76DC5">
        <w:rPr>
          <w:rFonts w:ascii="Calibri" w:hAnsi="Calibri"/>
        </w:rPr>
        <w:t xml:space="preserve">This is the heart of Jesus. Jesus is not thinking like a business owner. He's thinking like the Son of God. He's come to redeem people. He doesn't send the hired hand to find the sheep. He Himself, the good shepherd, goes and finds the sheep straight away. Isn't that beautiful? He doesn't wait for the sheep to find its way home. He personally goes and searches until He finds it. He is relentless and unwavering in His pursuit. </w:t>
      </w:r>
    </w:p>
    <w:p w14:paraId="4A89EE80" w14:textId="77777777" w:rsidR="00E76DC5" w:rsidRPr="00E76DC5" w:rsidRDefault="00E76DC5" w:rsidP="00E76DC5">
      <w:pPr>
        <w:spacing w:line="276" w:lineRule="auto"/>
        <w:rPr>
          <w:rFonts w:ascii="Calibri" w:hAnsi="Calibri"/>
        </w:rPr>
      </w:pPr>
    </w:p>
    <w:p w14:paraId="288F7EB7" w14:textId="77777777" w:rsidR="00E76DC5" w:rsidRPr="00E76DC5" w:rsidRDefault="00E76DC5" w:rsidP="00E76DC5">
      <w:pPr>
        <w:spacing w:line="276" w:lineRule="auto"/>
        <w:rPr>
          <w:rFonts w:ascii="Calibri" w:hAnsi="Calibri"/>
        </w:rPr>
      </w:pPr>
      <w:r w:rsidRPr="00E76DC5">
        <w:rPr>
          <w:rFonts w:ascii="Calibri" w:hAnsi="Calibri"/>
        </w:rPr>
        <w:t xml:space="preserve">It's interesting because people can drift away, wander away from God. In fact, I like to call people sheeple. People and sheep often do the same things. Sheep have a wandering tendency. So do we. Even the most spiritual among us, we all have that temptation to just wander and wander. Sometimes people wander because they got wounded. Sometimes people wander because they fell into some type of temptation, or they had some questions, or something happened in their life, and they just begin to wonder. Sometimes we wonder gradually and sometimes we wonder quickly. Isn't it comforting to know that the heart of Jesus is always to go after us when we have strayed away? He hasn't forgotten about us. </w:t>
      </w:r>
    </w:p>
    <w:p w14:paraId="23FD00A2" w14:textId="77777777" w:rsidR="00E76DC5" w:rsidRPr="00E76DC5" w:rsidRDefault="00E76DC5" w:rsidP="00E76DC5">
      <w:pPr>
        <w:spacing w:line="276" w:lineRule="auto"/>
        <w:rPr>
          <w:rFonts w:ascii="Calibri" w:hAnsi="Calibri"/>
        </w:rPr>
      </w:pPr>
    </w:p>
    <w:p w14:paraId="3C0E0BA3" w14:textId="77777777" w:rsidR="00E76DC5" w:rsidRPr="00E76DC5" w:rsidRDefault="00E76DC5" w:rsidP="00E76DC5">
      <w:pPr>
        <w:spacing w:line="276" w:lineRule="auto"/>
        <w:rPr>
          <w:rFonts w:ascii="Calibri" w:hAnsi="Calibri"/>
        </w:rPr>
      </w:pPr>
      <w:r w:rsidRPr="00E76DC5">
        <w:rPr>
          <w:rFonts w:ascii="Calibri" w:hAnsi="Calibri"/>
        </w:rPr>
        <w:t xml:space="preserve">I know some of you haven't been to church in a long time. God hasn't forgotten about you. God is pursuing you. God wants to have that relationship with you. He is the good shepherd. He wants to bring you back into the fold. Regardless of how we wonder, God's pursuit remains consistent over and over. </w:t>
      </w:r>
    </w:p>
    <w:p w14:paraId="01E13C51" w14:textId="77777777" w:rsidR="00E76DC5" w:rsidRPr="00E76DC5" w:rsidRDefault="00E76DC5" w:rsidP="00E76DC5">
      <w:pPr>
        <w:spacing w:line="276" w:lineRule="auto"/>
        <w:rPr>
          <w:rFonts w:ascii="Calibri" w:hAnsi="Calibri"/>
        </w:rPr>
      </w:pPr>
    </w:p>
    <w:p w14:paraId="38D3A992" w14:textId="77777777" w:rsidR="00E76DC5" w:rsidRPr="00E76DC5" w:rsidRDefault="00E76DC5" w:rsidP="00E76DC5">
      <w:pPr>
        <w:spacing w:line="276" w:lineRule="auto"/>
        <w:rPr>
          <w:rFonts w:ascii="Calibri" w:hAnsi="Calibri"/>
        </w:rPr>
      </w:pPr>
      <w:r w:rsidRPr="00E76DC5">
        <w:rPr>
          <w:rFonts w:ascii="Calibri" w:hAnsi="Calibri"/>
        </w:rPr>
        <w:t>“We all went astray like sheep; we all have turned to our own way; and the LORD has punished him for the iniquity of us all” (Isaiah 53:6).</w:t>
      </w:r>
    </w:p>
    <w:p w14:paraId="2B1D1E15" w14:textId="77777777" w:rsidR="00E76DC5" w:rsidRPr="00E76DC5" w:rsidRDefault="00E76DC5" w:rsidP="00E76DC5">
      <w:pPr>
        <w:spacing w:line="276" w:lineRule="auto"/>
        <w:rPr>
          <w:rFonts w:ascii="Calibri" w:hAnsi="Calibri"/>
        </w:rPr>
      </w:pPr>
      <w:r w:rsidRPr="00E76DC5">
        <w:rPr>
          <w:rFonts w:ascii="Calibri" w:hAnsi="Calibri"/>
        </w:rPr>
        <w:lastRenderedPageBreak/>
        <w:br/>
        <w:t>We all have that wandering propensity. In fact, it’s very easy to be a wanderer.</w:t>
      </w:r>
    </w:p>
    <w:p w14:paraId="1717E685" w14:textId="77777777" w:rsidR="00E76DC5" w:rsidRPr="00E76DC5" w:rsidRDefault="00E76DC5" w:rsidP="00E76DC5">
      <w:pPr>
        <w:spacing w:line="276" w:lineRule="auto"/>
        <w:rPr>
          <w:rFonts w:ascii="Calibri" w:hAnsi="Calibri"/>
        </w:rPr>
      </w:pPr>
      <w:r w:rsidRPr="00E76DC5">
        <w:rPr>
          <w:rFonts w:ascii="Calibri" w:hAnsi="Calibri"/>
        </w:rPr>
        <w:br/>
        <w:t>“Do you not know? Have you not heard? The LORD is the everlasting God, the Creator of the whole earth. He never becomes faint or weary” (Isaiah 40:28).</w:t>
      </w:r>
    </w:p>
    <w:p w14:paraId="0AF33C75" w14:textId="77777777" w:rsidR="00E76DC5" w:rsidRPr="00E76DC5" w:rsidRDefault="00E76DC5" w:rsidP="00E76DC5">
      <w:pPr>
        <w:spacing w:line="276" w:lineRule="auto"/>
        <w:rPr>
          <w:rFonts w:ascii="Calibri" w:hAnsi="Calibri"/>
        </w:rPr>
      </w:pPr>
    </w:p>
    <w:p w14:paraId="30631A90" w14:textId="5677A1C5" w:rsidR="00E76DC5" w:rsidRPr="00E76DC5" w:rsidRDefault="00E76DC5" w:rsidP="00E76DC5">
      <w:pPr>
        <w:spacing w:line="276" w:lineRule="auto"/>
        <w:rPr>
          <w:rFonts w:ascii="Calibri" w:hAnsi="Calibri"/>
        </w:rPr>
      </w:pPr>
      <w:r w:rsidRPr="00E76DC5">
        <w:rPr>
          <w:rFonts w:ascii="Calibri" w:hAnsi="Calibri"/>
        </w:rPr>
        <w:t>God is never weary in His pursuit of us. God never says, “I've been trying to go after her for all these years and I'm tired.</w:t>
      </w:r>
      <w:r w:rsidR="00627A01">
        <w:rPr>
          <w:rFonts w:ascii="Calibri" w:hAnsi="Calibri"/>
        </w:rPr>
        <w:t xml:space="preserve">” </w:t>
      </w:r>
      <w:r w:rsidRPr="00E76DC5">
        <w:rPr>
          <w:rFonts w:ascii="Calibri" w:hAnsi="Calibri"/>
        </w:rPr>
        <w:t xml:space="preserve">God has not given up on you. God hasn't given up on your family. God hasn't given up on some of your associates, some of your friends. You keep praying for them. You keep encouraging them. The heart of Jesus is always to go after the sheep. Jesus is a pursuer. That is in His divine nature. That is in His heart. </w:t>
      </w:r>
    </w:p>
    <w:p w14:paraId="64FED9C8" w14:textId="77777777" w:rsidR="00E76DC5" w:rsidRPr="00E76DC5" w:rsidRDefault="00E76DC5" w:rsidP="00E76DC5">
      <w:pPr>
        <w:spacing w:line="276" w:lineRule="auto"/>
        <w:rPr>
          <w:rFonts w:ascii="Calibri" w:hAnsi="Calibri"/>
        </w:rPr>
      </w:pPr>
    </w:p>
    <w:p w14:paraId="1FF5B4D6" w14:textId="77777777" w:rsidR="00E76DC5" w:rsidRPr="00E76DC5" w:rsidRDefault="00E76DC5" w:rsidP="00E76DC5">
      <w:pPr>
        <w:spacing w:line="276" w:lineRule="auto"/>
        <w:rPr>
          <w:rFonts w:ascii="Calibri" w:hAnsi="Calibri"/>
        </w:rPr>
      </w:pPr>
      <w:r w:rsidRPr="00E76DC5">
        <w:rPr>
          <w:rFonts w:ascii="Calibri" w:hAnsi="Calibri"/>
        </w:rPr>
        <w:t>All the way through the Scriptures, we see this. When Adam and Eve sin in the Garden of Eden, what does God do? He goes and finds them. Remember, they're hiding out. They have the leaves, trying to cover up themselves a little bit. I’ve always tried to figure out what is that exactly like, but I don't want to think about that too much. God went and found them. When the children of Israel were wandering in the wilderness for 40 years, God went, found them, and directed them. That same God is pursuing you.</w:t>
      </w:r>
    </w:p>
    <w:p w14:paraId="30272DCA" w14:textId="77777777" w:rsidR="00E76DC5" w:rsidRPr="00E76DC5" w:rsidRDefault="00E76DC5" w:rsidP="00E76DC5">
      <w:pPr>
        <w:spacing w:line="276" w:lineRule="auto"/>
        <w:rPr>
          <w:rFonts w:ascii="Calibri" w:hAnsi="Calibri"/>
        </w:rPr>
      </w:pPr>
    </w:p>
    <w:p w14:paraId="6A147320" w14:textId="77777777" w:rsidR="00E76DC5" w:rsidRPr="00E76DC5" w:rsidRDefault="00E76DC5" w:rsidP="00E76DC5">
      <w:pPr>
        <w:spacing w:line="276" w:lineRule="auto"/>
        <w:rPr>
          <w:rFonts w:ascii="Calibri" w:hAnsi="Calibri"/>
        </w:rPr>
      </w:pPr>
      <w:r w:rsidRPr="00E76DC5">
        <w:rPr>
          <w:rFonts w:ascii="Calibri" w:hAnsi="Calibri"/>
        </w:rPr>
        <w:t xml:space="preserve">God pursues us. He never goes weary searching. </w:t>
      </w:r>
    </w:p>
    <w:p w14:paraId="2D917D2D" w14:textId="77777777" w:rsidR="00E76DC5" w:rsidRPr="00E76DC5" w:rsidRDefault="00E76DC5" w:rsidP="00E76DC5">
      <w:pPr>
        <w:spacing w:line="276" w:lineRule="auto"/>
        <w:rPr>
          <w:rFonts w:ascii="Calibri" w:hAnsi="Calibri"/>
        </w:rPr>
      </w:pPr>
    </w:p>
    <w:p w14:paraId="417BE610" w14:textId="77777777" w:rsidR="00E76DC5" w:rsidRPr="00E76DC5" w:rsidRDefault="00E76DC5" w:rsidP="00E76DC5">
      <w:pPr>
        <w:spacing w:line="276" w:lineRule="auto"/>
        <w:rPr>
          <w:rFonts w:ascii="Calibri" w:hAnsi="Calibri"/>
          <w:b/>
          <w:bCs/>
        </w:rPr>
      </w:pPr>
      <w:r w:rsidRPr="00E76DC5">
        <w:rPr>
          <w:rFonts w:ascii="Calibri" w:hAnsi="Calibri"/>
          <w:b/>
          <w:bCs/>
        </w:rPr>
        <w:t xml:space="preserve">2. God Restores: He Is Always Patient </w:t>
      </w:r>
      <w:proofErr w:type="gramStart"/>
      <w:r w:rsidRPr="00E76DC5">
        <w:rPr>
          <w:rFonts w:ascii="Calibri" w:hAnsi="Calibri"/>
          <w:b/>
          <w:bCs/>
        </w:rPr>
        <w:t>And</w:t>
      </w:r>
      <w:proofErr w:type="gramEnd"/>
      <w:r w:rsidRPr="00E76DC5">
        <w:rPr>
          <w:rFonts w:ascii="Calibri" w:hAnsi="Calibri"/>
          <w:b/>
          <w:bCs/>
        </w:rPr>
        <w:t xml:space="preserve"> Kind</w:t>
      </w:r>
    </w:p>
    <w:p w14:paraId="4935CEED" w14:textId="77777777" w:rsidR="00E76DC5" w:rsidRPr="00E76DC5" w:rsidRDefault="00E76DC5" w:rsidP="00E76DC5">
      <w:pPr>
        <w:spacing w:line="276" w:lineRule="auto"/>
        <w:rPr>
          <w:rFonts w:ascii="Calibri" w:hAnsi="Calibri"/>
          <w:b/>
          <w:bCs/>
        </w:rPr>
      </w:pPr>
    </w:p>
    <w:p w14:paraId="30502F24" w14:textId="77777777" w:rsidR="00E76DC5" w:rsidRPr="00E76DC5" w:rsidRDefault="00E76DC5" w:rsidP="00E76DC5">
      <w:pPr>
        <w:spacing w:line="276" w:lineRule="auto"/>
        <w:rPr>
          <w:rFonts w:ascii="Calibri" w:hAnsi="Calibri"/>
        </w:rPr>
      </w:pPr>
      <w:r w:rsidRPr="00E76DC5">
        <w:rPr>
          <w:rFonts w:ascii="Calibri" w:hAnsi="Calibri"/>
        </w:rPr>
        <w:t>“When he has found it (the sheep), he joyfully puts it on his shoulders” (Luke 15:5).</w:t>
      </w:r>
    </w:p>
    <w:p w14:paraId="0F2D5824" w14:textId="77777777" w:rsidR="00E76DC5" w:rsidRPr="00E76DC5" w:rsidRDefault="00E76DC5" w:rsidP="00E76DC5">
      <w:pPr>
        <w:spacing w:line="276" w:lineRule="auto"/>
        <w:rPr>
          <w:rFonts w:ascii="Calibri" w:hAnsi="Calibri"/>
        </w:rPr>
      </w:pPr>
    </w:p>
    <w:p w14:paraId="599B0B4F" w14:textId="77777777" w:rsidR="00E76DC5" w:rsidRPr="00E76DC5" w:rsidRDefault="00E76DC5" w:rsidP="00E76DC5">
      <w:pPr>
        <w:spacing w:line="276" w:lineRule="auto"/>
        <w:rPr>
          <w:rFonts w:ascii="Calibri" w:hAnsi="Calibri"/>
        </w:rPr>
      </w:pPr>
      <w:r w:rsidRPr="00E76DC5">
        <w:rPr>
          <w:rFonts w:ascii="Calibri" w:hAnsi="Calibri"/>
        </w:rPr>
        <w:t xml:space="preserve">When the shepherd finds the sheep, he doesn't scold the sheep, he doesn't drag the sheep home by its ear, he does not interrogate the sheep, he doesn't put the sheep on probation. He doesn't say, “You need to walk a mile home to prove that you're really sorry.” He doesn't assign the sheep to a recovery group for wandering sheep. He doesn't have the sheep wear a special mark to identify his wandering tendencies. What does he do? God restores. He's always patient. He picks that sheep up, puts it on his shoulders, and takes it back to the fold. </w:t>
      </w:r>
    </w:p>
    <w:p w14:paraId="2C0DB250" w14:textId="77777777" w:rsidR="00E76DC5" w:rsidRPr="00E76DC5" w:rsidRDefault="00E76DC5" w:rsidP="00E76DC5">
      <w:pPr>
        <w:spacing w:line="276" w:lineRule="auto"/>
        <w:rPr>
          <w:rFonts w:ascii="Calibri" w:hAnsi="Calibri"/>
        </w:rPr>
      </w:pPr>
    </w:p>
    <w:p w14:paraId="247E6E06" w14:textId="77777777" w:rsidR="00E76DC5" w:rsidRPr="00E76DC5" w:rsidRDefault="00E76DC5" w:rsidP="00E76DC5">
      <w:pPr>
        <w:spacing w:line="276" w:lineRule="auto"/>
        <w:rPr>
          <w:rFonts w:ascii="Calibri" w:hAnsi="Calibri"/>
        </w:rPr>
      </w:pPr>
      <w:r w:rsidRPr="00E76DC5">
        <w:rPr>
          <w:rFonts w:ascii="Calibri" w:hAnsi="Calibri"/>
        </w:rPr>
        <w:t xml:space="preserve">This is how God loves us – with inexhaustible patience and undeserved kindness. It is in the heart of God to love us and to want us to return. This is grace in action. The shepherd does the work. The sheep simply receives. </w:t>
      </w:r>
    </w:p>
    <w:p w14:paraId="214F902F" w14:textId="77777777" w:rsidR="00E76DC5" w:rsidRPr="00E76DC5" w:rsidRDefault="00E76DC5" w:rsidP="00E76DC5">
      <w:pPr>
        <w:spacing w:line="276" w:lineRule="auto"/>
        <w:rPr>
          <w:rFonts w:ascii="Calibri" w:hAnsi="Calibri"/>
        </w:rPr>
      </w:pPr>
    </w:p>
    <w:p w14:paraId="045B10CD" w14:textId="77777777" w:rsidR="00E76DC5" w:rsidRPr="00E76DC5" w:rsidRDefault="00E76DC5" w:rsidP="00E76DC5">
      <w:pPr>
        <w:spacing w:line="276" w:lineRule="auto"/>
        <w:rPr>
          <w:rFonts w:ascii="Calibri" w:hAnsi="Calibri"/>
        </w:rPr>
      </w:pPr>
      <w:r w:rsidRPr="00E76DC5">
        <w:rPr>
          <w:rFonts w:ascii="Calibri" w:hAnsi="Calibri"/>
        </w:rPr>
        <w:lastRenderedPageBreak/>
        <w:t xml:space="preserve">When we repent, God doesn't respond with, “Well, it's about time. Don't you know how much trouble you've caused?” He responds with a joyful embrace. This is the heart of the gospel. Not that we work our way back to God, but that God went and found us, redeemed us, put us on His shoulder, brought us back into the fold, and loved us. God restores. He's always patient and kind. </w:t>
      </w:r>
    </w:p>
    <w:p w14:paraId="34A04504" w14:textId="77777777" w:rsidR="00E76DC5" w:rsidRPr="00E76DC5" w:rsidRDefault="00E76DC5" w:rsidP="00E76DC5">
      <w:pPr>
        <w:spacing w:line="276" w:lineRule="auto"/>
        <w:rPr>
          <w:rFonts w:ascii="Calibri" w:hAnsi="Calibri"/>
        </w:rPr>
      </w:pPr>
    </w:p>
    <w:p w14:paraId="03847B4E" w14:textId="77777777" w:rsidR="00E76DC5" w:rsidRPr="00E76DC5" w:rsidRDefault="00E76DC5" w:rsidP="00E76DC5">
      <w:pPr>
        <w:spacing w:line="276" w:lineRule="auto"/>
        <w:rPr>
          <w:rFonts w:ascii="Calibri" w:hAnsi="Calibri"/>
          <w:b/>
          <w:bCs/>
        </w:rPr>
      </w:pPr>
      <w:r w:rsidRPr="00E76DC5">
        <w:rPr>
          <w:rFonts w:ascii="Calibri" w:hAnsi="Calibri"/>
          <w:b/>
          <w:bCs/>
        </w:rPr>
        <w:t>3. God Celebrates: He Is Constantly Rejoicing</w:t>
      </w:r>
    </w:p>
    <w:p w14:paraId="0C7B1271" w14:textId="77777777" w:rsidR="00E76DC5" w:rsidRPr="00E76DC5" w:rsidRDefault="00E76DC5" w:rsidP="00E76DC5">
      <w:pPr>
        <w:spacing w:line="276" w:lineRule="auto"/>
        <w:rPr>
          <w:rFonts w:ascii="Calibri" w:hAnsi="Calibri"/>
        </w:rPr>
      </w:pPr>
    </w:p>
    <w:p w14:paraId="687F27E1" w14:textId="77777777" w:rsidR="00E76DC5" w:rsidRPr="00E76DC5" w:rsidRDefault="00E76DC5" w:rsidP="00E76DC5">
      <w:pPr>
        <w:spacing w:line="276" w:lineRule="auto"/>
        <w:rPr>
          <w:rFonts w:ascii="Calibri" w:hAnsi="Calibri"/>
        </w:rPr>
      </w:pPr>
      <w:r w:rsidRPr="00E76DC5">
        <w:rPr>
          <w:rFonts w:ascii="Calibri" w:hAnsi="Calibri"/>
        </w:rPr>
        <w:t>We have this idea that heaven is a very solemn place. I don't know where we ever got that before. Maybe it's the cartoons we watch or maybe somebody said it one time. We have this idea that heaven is low key. It’s kind of dull and boring and something that there's not much going on. When the Bible describes heaven, it’s anything but that. Check it out.</w:t>
      </w:r>
    </w:p>
    <w:p w14:paraId="7129D0BB" w14:textId="77777777" w:rsidR="00E76DC5" w:rsidRPr="00E76DC5" w:rsidRDefault="00E76DC5" w:rsidP="00E76DC5">
      <w:pPr>
        <w:spacing w:line="276" w:lineRule="auto"/>
        <w:rPr>
          <w:rFonts w:ascii="Calibri" w:hAnsi="Calibri"/>
        </w:rPr>
      </w:pPr>
    </w:p>
    <w:p w14:paraId="6C3988A5" w14:textId="77777777" w:rsidR="00E76DC5" w:rsidRPr="00E76DC5" w:rsidRDefault="00E76DC5" w:rsidP="00E76DC5">
      <w:pPr>
        <w:spacing w:line="276" w:lineRule="auto"/>
        <w:rPr>
          <w:rFonts w:ascii="Calibri" w:hAnsi="Calibri"/>
        </w:rPr>
      </w:pPr>
      <w:r w:rsidRPr="00E76DC5">
        <w:rPr>
          <w:rFonts w:ascii="Calibri" w:hAnsi="Calibri"/>
        </w:rPr>
        <w:t>“When he has found it, he joyfully puts it on his shoulders, and coming home, he calls his friends and neighbors together, saying to them, ‘Rejoice with me, because I have found my lost sheep!’ I tell you, in the same way, there will be more joy in heaven over one sinner who repents than over ninety-nine righteous people who don’t need repentance” (Luke 15:5-7).</w:t>
      </w:r>
    </w:p>
    <w:p w14:paraId="763C25BD" w14:textId="77777777" w:rsidR="00E76DC5" w:rsidRPr="00E76DC5" w:rsidRDefault="00E76DC5" w:rsidP="00E76DC5">
      <w:pPr>
        <w:spacing w:line="276" w:lineRule="auto"/>
        <w:rPr>
          <w:rFonts w:ascii="Calibri" w:hAnsi="Calibri"/>
        </w:rPr>
      </w:pPr>
    </w:p>
    <w:p w14:paraId="7C80B0FA" w14:textId="77777777" w:rsidR="00E76DC5" w:rsidRPr="00E76DC5" w:rsidRDefault="00E76DC5" w:rsidP="00E76DC5">
      <w:pPr>
        <w:spacing w:line="276" w:lineRule="auto"/>
        <w:rPr>
          <w:rFonts w:ascii="Calibri" w:hAnsi="Calibri"/>
        </w:rPr>
      </w:pPr>
      <w:r w:rsidRPr="00E76DC5">
        <w:rPr>
          <w:rFonts w:ascii="Calibri" w:hAnsi="Calibri"/>
        </w:rPr>
        <w:t xml:space="preserve">Jesus says that heaven is throwing a party! When the stray sheep come home, it is a party. I wonder if Kool &amp; The Gang are singing, “Celebrate good times, come on.” I wonder if Pharrell is singing, “Happy.” He might be. I heard that old 90’s rap song on the radio the other day, “Jump Around.” Do you know that one? I wonder if people are jumping around in heaven over one sinner who repents. It's a celebration! It's something to feel good about! God is celebrating. God is rejoicing. </w:t>
      </w:r>
    </w:p>
    <w:p w14:paraId="7012679F" w14:textId="77777777" w:rsidR="00E76DC5" w:rsidRPr="00E76DC5" w:rsidRDefault="00E76DC5" w:rsidP="00E76DC5">
      <w:pPr>
        <w:spacing w:line="276" w:lineRule="auto"/>
        <w:rPr>
          <w:rFonts w:ascii="Calibri" w:hAnsi="Calibri"/>
        </w:rPr>
      </w:pPr>
    </w:p>
    <w:p w14:paraId="0D1E21E5" w14:textId="77777777" w:rsidR="00E76DC5" w:rsidRPr="00E76DC5" w:rsidRDefault="00E76DC5" w:rsidP="00E76DC5">
      <w:pPr>
        <w:spacing w:line="276" w:lineRule="auto"/>
        <w:rPr>
          <w:rFonts w:ascii="Calibri" w:hAnsi="Calibri"/>
        </w:rPr>
      </w:pPr>
      <w:r w:rsidRPr="00E76DC5">
        <w:rPr>
          <w:rFonts w:ascii="Calibri" w:hAnsi="Calibri"/>
        </w:rPr>
        <w:t>If you're a Christian, you should be among the most celebratory people on the planet. We have the greatest reason to celebrate.</w:t>
      </w:r>
    </w:p>
    <w:p w14:paraId="58070DA8" w14:textId="77777777" w:rsidR="00E76DC5" w:rsidRPr="00E76DC5" w:rsidRDefault="00E76DC5" w:rsidP="00E76DC5">
      <w:pPr>
        <w:spacing w:line="276" w:lineRule="auto"/>
        <w:rPr>
          <w:rFonts w:ascii="Calibri" w:hAnsi="Calibri"/>
        </w:rPr>
      </w:pPr>
    </w:p>
    <w:p w14:paraId="21A3BA1A" w14:textId="77777777" w:rsidR="00E76DC5" w:rsidRPr="00E76DC5" w:rsidRDefault="00E76DC5" w:rsidP="00E76DC5">
      <w:pPr>
        <w:spacing w:line="276" w:lineRule="auto"/>
        <w:rPr>
          <w:rFonts w:ascii="Calibri" w:hAnsi="Calibri"/>
        </w:rPr>
      </w:pPr>
      <w:r w:rsidRPr="00E76DC5">
        <w:rPr>
          <w:rFonts w:ascii="Calibri" w:hAnsi="Calibri"/>
        </w:rPr>
        <w:t xml:space="preserve">In Jesus' day, religious leaders thought holiness meant separation. Jesus showed us that true holiness is redemption. </w:t>
      </w:r>
    </w:p>
    <w:p w14:paraId="212749A5" w14:textId="77777777" w:rsidR="00E76DC5" w:rsidRPr="00E76DC5" w:rsidRDefault="00E76DC5" w:rsidP="00E76DC5">
      <w:pPr>
        <w:spacing w:line="276" w:lineRule="auto"/>
        <w:rPr>
          <w:rFonts w:ascii="Calibri" w:hAnsi="Calibri"/>
        </w:rPr>
      </w:pPr>
    </w:p>
    <w:p w14:paraId="7B40FC61" w14:textId="77777777" w:rsidR="00E76DC5" w:rsidRPr="00E76DC5" w:rsidRDefault="00E76DC5" w:rsidP="00E76DC5">
      <w:pPr>
        <w:spacing w:line="276" w:lineRule="auto"/>
        <w:rPr>
          <w:rFonts w:ascii="Calibri" w:hAnsi="Calibri"/>
        </w:rPr>
      </w:pPr>
      <w:r w:rsidRPr="00E76DC5">
        <w:rPr>
          <w:rFonts w:ascii="Calibri" w:hAnsi="Calibri"/>
        </w:rPr>
        <w:t xml:space="preserve">What is our response to God? What is our response to this good shepherd who is in pursuit over us? </w:t>
      </w:r>
    </w:p>
    <w:p w14:paraId="071F1359" w14:textId="77777777" w:rsidR="00E76DC5" w:rsidRPr="00E76DC5" w:rsidRDefault="00E76DC5" w:rsidP="00E76DC5">
      <w:pPr>
        <w:spacing w:line="276" w:lineRule="auto"/>
        <w:rPr>
          <w:rFonts w:ascii="Calibri" w:hAnsi="Calibri"/>
        </w:rPr>
      </w:pPr>
    </w:p>
    <w:p w14:paraId="4E35E56B" w14:textId="77777777" w:rsidR="00E76DC5" w:rsidRPr="00E76DC5" w:rsidRDefault="00E76DC5" w:rsidP="00E76DC5">
      <w:pPr>
        <w:spacing w:line="276" w:lineRule="auto"/>
        <w:rPr>
          <w:rFonts w:ascii="Calibri" w:hAnsi="Calibri"/>
          <w:b/>
          <w:bCs/>
        </w:rPr>
      </w:pPr>
      <w:r w:rsidRPr="00E76DC5">
        <w:rPr>
          <w:rFonts w:ascii="Calibri" w:hAnsi="Calibri"/>
          <w:b/>
          <w:bCs/>
        </w:rPr>
        <w:t>OUR RESPONSE TO THE HEART OF GOD</w:t>
      </w:r>
    </w:p>
    <w:p w14:paraId="04AF1A88" w14:textId="77777777" w:rsidR="00E76DC5" w:rsidRPr="00E76DC5" w:rsidRDefault="00E76DC5" w:rsidP="00E76DC5">
      <w:pPr>
        <w:spacing w:line="276" w:lineRule="auto"/>
        <w:rPr>
          <w:rFonts w:ascii="Calibri" w:hAnsi="Calibri"/>
          <w:b/>
          <w:bCs/>
        </w:rPr>
      </w:pPr>
    </w:p>
    <w:p w14:paraId="4C999305" w14:textId="77777777" w:rsidR="00E76DC5" w:rsidRPr="00E76DC5" w:rsidRDefault="00E76DC5" w:rsidP="00E76DC5">
      <w:pPr>
        <w:spacing w:line="276" w:lineRule="auto"/>
        <w:rPr>
          <w:rFonts w:ascii="Calibri" w:hAnsi="Calibri"/>
          <w:b/>
          <w:bCs/>
        </w:rPr>
      </w:pPr>
      <w:r w:rsidRPr="00E76DC5">
        <w:rPr>
          <w:rFonts w:ascii="Calibri" w:hAnsi="Calibri"/>
          <w:b/>
          <w:bCs/>
        </w:rPr>
        <w:t>1. Recognize Your Value</w:t>
      </w:r>
    </w:p>
    <w:p w14:paraId="3AAA08D3" w14:textId="77777777" w:rsidR="00E76DC5" w:rsidRPr="00E76DC5" w:rsidRDefault="00E76DC5" w:rsidP="00E76DC5">
      <w:pPr>
        <w:spacing w:line="276" w:lineRule="auto"/>
        <w:rPr>
          <w:rFonts w:ascii="Calibri" w:hAnsi="Calibri"/>
        </w:rPr>
      </w:pPr>
    </w:p>
    <w:p w14:paraId="2821509C" w14:textId="77777777" w:rsidR="00E76DC5" w:rsidRPr="00E76DC5" w:rsidRDefault="00E76DC5" w:rsidP="00E76DC5">
      <w:pPr>
        <w:spacing w:line="276" w:lineRule="auto"/>
        <w:rPr>
          <w:rFonts w:ascii="Calibri" w:hAnsi="Calibri"/>
        </w:rPr>
      </w:pPr>
      <w:r w:rsidRPr="00E76DC5">
        <w:rPr>
          <w:rFonts w:ascii="Calibri" w:hAnsi="Calibri"/>
        </w:rPr>
        <w:t>If you weren't valuable, the good shepherd would not waste His time to come and redeem you. I have some good news. The same God who spoke the universe into existence, the God that put the planets in the sky is the same God who knows your name and is looking for you. He cares. You're valuable to God. You are one sheep out of 100 and you're worth searching for. God cares. Your value isn't determined by your performance or your perfection. It is based on His love. The reason that you're valuable is not because you're awesome. The reason you're valuable is because God is love.</w:t>
      </w:r>
    </w:p>
    <w:p w14:paraId="211E2EDD" w14:textId="77777777" w:rsidR="00E76DC5" w:rsidRPr="00E76DC5" w:rsidRDefault="00E76DC5" w:rsidP="00E76DC5">
      <w:pPr>
        <w:spacing w:line="276" w:lineRule="auto"/>
        <w:rPr>
          <w:rFonts w:ascii="Calibri" w:hAnsi="Calibri"/>
        </w:rPr>
      </w:pPr>
    </w:p>
    <w:p w14:paraId="1DF8A4FC" w14:textId="77777777" w:rsidR="00E76DC5" w:rsidRPr="00E76DC5" w:rsidRDefault="00E76DC5" w:rsidP="00E76DC5">
      <w:pPr>
        <w:spacing w:line="276" w:lineRule="auto"/>
        <w:rPr>
          <w:rFonts w:ascii="Calibri" w:hAnsi="Calibri"/>
        </w:rPr>
      </w:pPr>
      <w:r w:rsidRPr="00E76DC5">
        <w:rPr>
          <w:rFonts w:ascii="Calibri" w:hAnsi="Calibri"/>
        </w:rPr>
        <w:t>The world defines worthiness by productivity, by appearance (if you look a certain way), by wealth or social status. God's evaluation system is radically different. He doesn't love you because you're lovable. He loves you because He is love.</w:t>
      </w:r>
    </w:p>
    <w:p w14:paraId="66DE2313" w14:textId="77777777" w:rsidR="00E76DC5" w:rsidRPr="00E76DC5" w:rsidRDefault="00E76DC5" w:rsidP="00E76DC5">
      <w:pPr>
        <w:spacing w:line="276" w:lineRule="auto"/>
        <w:rPr>
          <w:rFonts w:ascii="Calibri" w:hAnsi="Calibri"/>
        </w:rPr>
      </w:pPr>
    </w:p>
    <w:p w14:paraId="72F46D56" w14:textId="77777777" w:rsidR="00E76DC5" w:rsidRPr="00E76DC5" w:rsidRDefault="00E76DC5" w:rsidP="00E76DC5">
      <w:pPr>
        <w:spacing w:line="276" w:lineRule="auto"/>
        <w:rPr>
          <w:rFonts w:ascii="Calibri" w:hAnsi="Calibri"/>
        </w:rPr>
      </w:pPr>
      <w:r w:rsidRPr="00E76DC5">
        <w:rPr>
          <w:rFonts w:ascii="Calibri" w:hAnsi="Calibri"/>
        </w:rPr>
        <w:t>We should recognize our value. When we recognize our value, we can also…</w:t>
      </w:r>
    </w:p>
    <w:p w14:paraId="2613697D" w14:textId="77777777" w:rsidR="00E76DC5" w:rsidRPr="00E76DC5" w:rsidRDefault="00E76DC5" w:rsidP="00E76DC5">
      <w:pPr>
        <w:spacing w:line="276" w:lineRule="auto"/>
        <w:rPr>
          <w:rFonts w:ascii="Calibri" w:hAnsi="Calibri"/>
        </w:rPr>
      </w:pPr>
    </w:p>
    <w:p w14:paraId="51C2B3CE" w14:textId="77777777" w:rsidR="00E76DC5" w:rsidRPr="00E76DC5" w:rsidRDefault="00E76DC5" w:rsidP="00E76DC5">
      <w:pPr>
        <w:spacing w:line="276" w:lineRule="auto"/>
        <w:rPr>
          <w:rFonts w:ascii="Calibri" w:hAnsi="Calibri"/>
          <w:b/>
          <w:bCs/>
        </w:rPr>
      </w:pPr>
      <w:r w:rsidRPr="00E76DC5">
        <w:rPr>
          <w:rFonts w:ascii="Calibri" w:hAnsi="Calibri"/>
          <w:b/>
          <w:bCs/>
        </w:rPr>
        <w:t>2. Return Through Repentance</w:t>
      </w:r>
    </w:p>
    <w:p w14:paraId="3578C60B" w14:textId="77777777" w:rsidR="00E76DC5" w:rsidRPr="00E76DC5" w:rsidRDefault="00E76DC5" w:rsidP="00E76DC5">
      <w:pPr>
        <w:spacing w:line="276" w:lineRule="auto"/>
        <w:rPr>
          <w:rFonts w:ascii="Calibri" w:hAnsi="Calibri"/>
          <w:b/>
          <w:bCs/>
        </w:rPr>
      </w:pPr>
    </w:p>
    <w:p w14:paraId="75527686" w14:textId="77777777" w:rsidR="00E76DC5" w:rsidRPr="00E76DC5" w:rsidRDefault="00E76DC5" w:rsidP="00E76DC5">
      <w:pPr>
        <w:spacing w:line="276" w:lineRule="auto"/>
        <w:rPr>
          <w:rFonts w:ascii="Calibri" w:hAnsi="Calibri"/>
        </w:rPr>
      </w:pPr>
      <w:r w:rsidRPr="00E76DC5">
        <w:rPr>
          <w:rFonts w:ascii="Calibri" w:hAnsi="Calibri"/>
        </w:rPr>
        <w:t xml:space="preserve">“I tell you, in the same way, there will be more joy in heaven over one sinner who repents than over ninety-nine righteous people who don’t need repentance” (Luke 15:7). </w:t>
      </w:r>
    </w:p>
    <w:p w14:paraId="7799ED69" w14:textId="77777777" w:rsidR="00E76DC5" w:rsidRPr="00E76DC5" w:rsidRDefault="00E76DC5" w:rsidP="00E76DC5">
      <w:pPr>
        <w:spacing w:line="276" w:lineRule="auto"/>
        <w:rPr>
          <w:rFonts w:ascii="Calibri" w:hAnsi="Calibri"/>
        </w:rPr>
      </w:pPr>
    </w:p>
    <w:p w14:paraId="6735C336" w14:textId="4685DF54" w:rsidR="00E76DC5" w:rsidRPr="00E76DC5" w:rsidRDefault="00E76DC5" w:rsidP="00E76DC5">
      <w:pPr>
        <w:spacing w:line="276" w:lineRule="auto"/>
        <w:rPr>
          <w:rFonts w:ascii="Calibri" w:hAnsi="Calibri"/>
        </w:rPr>
      </w:pPr>
      <w:r w:rsidRPr="00E76DC5">
        <w:rPr>
          <w:rFonts w:ascii="Calibri" w:hAnsi="Calibri"/>
        </w:rPr>
        <w:t>What does the word “repent” mean? Repent is a big spiritual word. It could be a little bit intimidating. What it means is to change directions and to go away from where you're going (your own way, your own wanderings), and to turn and go God's direction. That's what it means to repent. Repent means to turn around</w:t>
      </w:r>
      <w:r w:rsidR="00627A01">
        <w:rPr>
          <w:rFonts w:ascii="Calibri" w:hAnsi="Calibri"/>
        </w:rPr>
        <w:t>,</w:t>
      </w:r>
      <w:r w:rsidRPr="00E76DC5">
        <w:rPr>
          <w:rFonts w:ascii="Calibri" w:hAnsi="Calibri"/>
        </w:rPr>
        <w:t xml:space="preserve"> to change directions. Repentance is a beautiful thing because we all have to, at some point, change directions and go God's way. </w:t>
      </w:r>
    </w:p>
    <w:p w14:paraId="148EE861" w14:textId="77777777" w:rsidR="00E76DC5" w:rsidRPr="00E76DC5" w:rsidRDefault="00E76DC5" w:rsidP="00E76DC5">
      <w:pPr>
        <w:spacing w:line="276" w:lineRule="auto"/>
        <w:rPr>
          <w:rFonts w:ascii="Calibri" w:hAnsi="Calibri"/>
        </w:rPr>
      </w:pPr>
    </w:p>
    <w:p w14:paraId="49758B15" w14:textId="77777777" w:rsidR="00E76DC5" w:rsidRPr="00E76DC5" w:rsidRDefault="00E76DC5" w:rsidP="00E76DC5">
      <w:pPr>
        <w:spacing w:line="276" w:lineRule="auto"/>
        <w:rPr>
          <w:rFonts w:ascii="Calibri" w:hAnsi="Calibri"/>
        </w:rPr>
      </w:pPr>
      <w:r w:rsidRPr="00E76DC5">
        <w:rPr>
          <w:rFonts w:ascii="Calibri" w:hAnsi="Calibri"/>
        </w:rPr>
        <w:t xml:space="preserve">Repentance is different from remorse. Remorse is when you feel sorry because you got caught. Repentance is when you change your actions, when you change your deeds, when you change where you're going. That's what repentance is. </w:t>
      </w:r>
    </w:p>
    <w:p w14:paraId="3D658729" w14:textId="77777777" w:rsidR="00E76DC5" w:rsidRPr="00E76DC5" w:rsidRDefault="00E76DC5" w:rsidP="00E76DC5">
      <w:pPr>
        <w:spacing w:line="276" w:lineRule="auto"/>
        <w:rPr>
          <w:rFonts w:ascii="Calibri" w:hAnsi="Calibri"/>
        </w:rPr>
      </w:pPr>
    </w:p>
    <w:p w14:paraId="7AFF0443" w14:textId="77777777" w:rsidR="00E76DC5" w:rsidRPr="00E76DC5" w:rsidRDefault="00E76DC5" w:rsidP="00E76DC5">
      <w:pPr>
        <w:spacing w:line="276" w:lineRule="auto"/>
        <w:rPr>
          <w:rFonts w:ascii="Calibri" w:hAnsi="Calibri"/>
        </w:rPr>
      </w:pPr>
      <w:r w:rsidRPr="00E76DC5">
        <w:rPr>
          <w:rFonts w:ascii="Calibri" w:hAnsi="Calibri"/>
        </w:rPr>
        <w:t xml:space="preserve">How do we work through that process of repentance? </w:t>
      </w:r>
    </w:p>
    <w:p w14:paraId="24536C69" w14:textId="77777777" w:rsidR="00E76DC5" w:rsidRPr="00E76DC5" w:rsidRDefault="00E76DC5" w:rsidP="00E76DC5">
      <w:pPr>
        <w:spacing w:line="276" w:lineRule="auto"/>
        <w:rPr>
          <w:rFonts w:ascii="Calibri" w:hAnsi="Calibri"/>
        </w:rPr>
      </w:pPr>
    </w:p>
    <w:p w14:paraId="2F72CB8B" w14:textId="77777777" w:rsidR="00E76DC5" w:rsidRPr="00E76DC5" w:rsidRDefault="00E76DC5" w:rsidP="00E76DC5">
      <w:pPr>
        <w:spacing w:line="276" w:lineRule="auto"/>
        <w:rPr>
          <w:rFonts w:ascii="Calibri" w:hAnsi="Calibri"/>
          <w:b/>
          <w:bCs/>
          <w:i/>
          <w:iCs/>
        </w:rPr>
      </w:pPr>
      <w:r w:rsidRPr="00E76DC5">
        <w:rPr>
          <w:rFonts w:ascii="Calibri" w:hAnsi="Calibri"/>
          <w:b/>
          <w:bCs/>
          <w:i/>
          <w:iCs/>
        </w:rPr>
        <w:t>Confession</w:t>
      </w:r>
    </w:p>
    <w:p w14:paraId="61F74D57" w14:textId="77777777" w:rsidR="00E76DC5" w:rsidRPr="00E76DC5" w:rsidRDefault="00E76DC5" w:rsidP="00E76DC5">
      <w:pPr>
        <w:spacing w:line="276" w:lineRule="auto"/>
        <w:rPr>
          <w:rFonts w:ascii="Calibri" w:hAnsi="Calibri"/>
          <w:b/>
          <w:bCs/>
          <w:i/>
          <w:iCs/>
        </w:rPr>
      </w:pPr>
    </w:p>
    <w:p w14:paraId="675EE522" w14:textId="77777777" w:rsidR="00E76DC5" w:rsidRPr="00E76DC5" w:rsidRDefault="00E76DC5" w:rsidP="00E76DC5">
      <w:pPr>
        <w:spacing w:line="276" w:lineRule="auto"/>
        <w:rPr>
          <w:rFonts w:ascii="Calibri" w:hAnsi="Calibri"/>
        </w:rPr>
      </w:pPr>
      <w:r w:rsidRPr="00E76DC5">
        <w:rPr>
          <w:rFonts w:ascii="Calibri" w:hAnsi="Calibri"/>
        </w:rPr>
        <w:t xml:space="preserve">Confession is saying the same about our sin that God says. It’s getting honest with God. </w:t>
      </w:r>
    </w:p>
    <w:p w14:paraId="3E894416" w14:textId="77777777" w:rsidR="00E76DC5" w:rsidRPr="00E76DC5" w:rsidRDefault="00E76DC5" w:rsidP="00E76DC5">
      <w:pPr>
        <w:spacing w:line="276" w:lineRule="auto"/>
        <w:rPr>
          <w:rFonts w:ascii="Calibri" w:hAnsi="Calibri"/>
        </w:rPr>
      </w:pPr>
    </w:p>
    <w:p w14:paraId="3305C7B3" w14:textId="77777777" w:rsidR="00E76DC5" w:rsidRPr="00E76DC5" w:rsidRDefault="00E76DC5" w:rsidP="00E76DC5">
      <w:pPr>
        <w:spacing w:line="276" w:lineRule="auto"/>
        <w:rPr>
          <w:rFonts w:ascii="Calibri" w:hAnsi="Calibri"/>
        </w:rPr>
      </w:pPr>
      <w:r w:rsidRPr="00E76DC5">
        <w:rPr>
          <w:rFonts w:ascii="Calibri" w:hAnsi="Calibri"/>
        </w:rPr>
        <w:lastRenderedPageBreak/>
        <w:t xml:space="preserve">“If we confess our sins, he is faithful and righteous to forgive us our sins and to cleanse us from all unrighteousness” (1 John 1:9). </w:t>
      </w:r>
    </w:p>
    <w:p w14:paraId="7FCAF158" w14:textId="77777777" w:rsidR="00E76DC5" w:rsidRPr="00E76DC5" w:rsidRDefault="00E76DC5" w:rsidP="00E76DC5">
      <w:pPr>
        <w:spacing w:line="276" w:lineRule="auto"/>
        <w:rPr>
          <w:rFonts w:ascii="Calibri" w:hAnsi="Calibri"/>
        </w:rPr>
      </w:pPr>
    </w:p>
    <w:p w14:paraId="2799BC93" w14:textId="77777777" w:rsidR="00E76DC5" w:rsidRPr="00E76DC5" w:rsidRDefault="00E76DC5" w:rsidP="00E76DC5">
      <w:pPr>
        <w:spacing w:line="276" w:lineRule="auto"/>
        <w:rPr>
          <w:rFonts w:ascii="Calibri" w:hAnsi="Calibri"/>
        </w:rPr>
      </w:pPr>
      <w:r w:rsidRPr="00E76DC5">
        <w:rPr>
          <w:rFonts w:ascii="Calibri" w:hAnsi="Calibri"/>
        </w:rPr>
        <w:t>Confession is the step towards God forgiving our sin.</w:t>
      </w:r>
    </w:p>
    <w:p w14:paraId="4FE413C4" w14:textId="77777777" w:rsidR="00E76DC5" w:rsidRPr="00E76DC5" w:rsidRDefault="00E76DC5" w:rsidP="00E76DC5">
      <w:pPr>
        <w:spacing w:line="276" w:lineRule="auto"/>
        <w:rPr>
          <w:rFonts w:ascii="Calibri" w:hAnsi="Calibri"/>
        </w:rPr>
      </w:pPr>
    </w:p>
    <w:p w14:paraId="7BD7212A" w14:textId="77777777" w:rsidR="00E76DC5" w:rsidRPr="00E76DC5" w:rsidRDefault="00E76DC5" w:rsidP="00E76DC5">
      <w:pPr>
        <w:spacing w:line="276" w:lineRule="auto"/>
        <w:rPr>
          <w:rFonts w:ascii="Calibri" w:hAnsi="Calibri"/>
          <w:b/>
          <w:bCs/>
          <w:i/>
          <w:iCs/>
        </w:rPr>
      </w:pPr>
      <w:r w:rsidRPr="00E76DC5">
        <w:rPr>
          <w:rFonts w:ascii="Calibri" w:hAnsi="Calibri"/>
          <w:b/>
          <w:bCs/>
          <w:i/>
          <w:iCs/>
        </w:rPr>
        <w:t>Contrition</w:t>
      </w:r>
    </w:p>
    <w:p w14:paraId="072035BB" w14:textId="77777777" w:rsidR="00E76DC5" w:rsidRPr="00E76DC5" w:rsidRDefault="00E76DC5" w:rsidP="00E76DC5">
      <w:pPr>
        <w:spacing w:line="276" w:lineRule="auto"/>
        <w:rPr>
          <w:rFonts w:ascii="Calibri" w:hAnsi="Calibri"/>
          <w:b/>
          <w:bCs/>
          <w:i/>
          <w:iCs/>
        </w:rPr>
      </w:pPr>
    </w:p>
    <w:p w14:paraId="79BA08F1" w14:textId="77777777" w:rsidR="00E76DC5" w:rsidRPr="00E76DC5" w:rsidRDefault="00E76DC5" w:rsidP="00E76DC5">
      <w:pPr>
        <w:spacing w:line="276" w:lineRule="auto"/>
        <w:rPr>
          <w:rFonts w:ascii="Calibri" w:hAnsi="Calibri"/>
        </w:rPr>
      </w:pPr>
      <w:r w:rsidRPr="00E76DC5">
        <w:rPr>
          <w:rFonts w:ascii="Calibri" w:hAnsi="Calibri"/>
        </w:rPr>
        <w:t>Contrition goes beyond just the intellectual acknowledgment to heartfelt sorrow. It's feeling the weight of our sin – not to crush us with guilt, but to awaken us to our need for a rescue.</w:t>
      </w:r>
    </w:p>
    <w:p w14:paraId="70F606B9" w14:textId="77777777" w:rsidR="00E76DC5" w:rsidRPr="00E76DC5" w:rsidRDefault="00E76DC5" w:rsidP="00E76DC5">
      <w:pPr>
        <w:spacing w:line="276" w:lineRule="auto"/>
        <w:rPr>
          <w:rFonts w:ascii="Calibri" w:hAnsi="Calibri"/>
        </w:rPr>
      </w:pPr>
    </w:p>
    <w:p w14:paraId="296CED1B" w14:textId="77777777" w:rsidR="00E76DC5" w:rsidRPr="00E76DC5" w:rsidRDefault="00E76DC5" w:rsidP="00E76DC5">
      <w:pPr>
        <w:spacing w:line="276" w:lineRule="auto"/>
        <w:rPr>
          <w:rFonts w:ascii="Calibri" w:hAnsi="Calibri"/>
        </w:rPr>
      </w:pPr>
      <w:r w:rsidRPr="00E76DC5">
        <w:rPr>
          <w:rFonts w:ascii="Calibri" w:hAnsi="Calibri"/>
        </w:rPr>
        <w:t xml:space="preserve">That’s the prodigal son. In the latter part of Luke 15, the prodigal son leaves the father, takes the inheritance and squanders it. He realizes, “I’ve been a fool. I need to go back home.” That contrition caused him to change. </w:t>
      </w:r>
    </w:p>
    <w:p w14:paraId="52D0EF10" w14:textId="77777777" w:rsidR="00E76DC5" w:rsidRPr="00E76DC5" w:rsidRDefault="00E76DC5" w:rsidP="00E76DC5">
      <w:pPr>
        <w:spacing w:line="276" w:lineRule="auto"/>
        <w:rPr>
          <w:rFonts w:ascii="Calibri" w:hAnsi="Calibri"/>
        </w:rPr>
      </w:pPr>
    </w:p>
    <w:p w14:paraId="347012E1" w14:textId="77777777" w:rsidR="00E76DC5" w:rsidRPr="00E76DC5" w:rsidRDefault="00E76DC5" w:rsidP="00E76DC5">
      <w:pPr>
        <w:spacing w:line="276" w:lineRule="auto"/>
        <w:rPr>
          <w:rFonts w:ascii="Calibri" w:hAnsi="Calibri"/>
        </w:rPr>
      </w:pPr>
      <w:r w:rsidRPr="00E76DC5">
        <w:rPr>
          <w:rFonts w:ascii="Calibri" w:hAnsi="Calibri"/>
        </w:rPr>
        <w:t xml:space="preserve">There’s confession – that’s saying the same as God. There’s contrition – that’s recognizing that I have heartfelt sorrow. </w:t>
      </w:r>
    </w:p>
    <w:p w14:paraId="4A9101F4" w14:textId="77777777" w:rsidR="00E76DC5" w:rsidRPr="00E76DC5" w:rsidRDefault="00E76DC5" w:rsidP="00E76DC5">
      <w:pPr>
        <w:spacing w:line="276" w:lineRule="auto"/>
        <w:rPr>
          <w:rFonts w:ascii="Calibri" w:hAnsi="Calibri"/>
        </w:rPr>
      </w:pPr>
    </w:p>
    <w:p w14:paraId="3804BAAB" w14:textId="77777777" w:rsidR="00E76DC5" w:rsidRPr="00E76DC5" w:rsidRDefault="00E76DC5" w:rsidP="00E76DC5">
      <w:pPr>
        <w:spacing w:line="276" w:lineRule="auto"/>
        <w:rPr>
          <w:rFonts w:ascii="Calibri" w:hAnsi="Calibri"/>
          <w:b/>
          <w:bCs/>
          <w:i/>
          <w:iCs/>
        </w:rPr>
      </w:pPr>
      <w:r w:rsidRPr="00E76DC5">
        <w:rPr>
          <w:rFonts w:ascii="Calibri" w:hAnsi="Calibri"/>
          <w:b/>
          <w:bCs/>
          <w:i/>
          <w:iCs/>
        </w:rPr>
        <w:t>Change</w:t>
      </w:r>
    </w:p>
    <w:p w14:paraId="287A0179" w14:textId="77777777" w:rsidR="00E76DC5" w:rsidRPr="00E76DC5" w:rsidRDefault="00E76DC5" w:rsidP="00E76DC5">
      <w:pPr>
        <w:spacing w:line="276" w:lineRule="auto"/>
        <w:rPr>
          <w:rFonts w:ascii="Calibri" w:hAnsi="Calibri"/>
          <w:b/>
          <w:bCs/>
          <w:i/>
          <w:iCs/>
        </w:rPr>
      </w:pPr>
    </w:p>
    <w:p w14:paraId="6B974024" w14:textId="77777777" w:rsidR="00E76DC5" w:rsidRPr="00E76DC5" w:rsidRDefault="00E76DC5" w:rsidP="00E76DC5">
      <w:pPr>
        <w:spacing w:line="276" w:lineRule="auto"/>
        <w:rPr>
          <w:rFonts w:ascii="Calibri" w:hAnsi="Calibri"/>
        </w:rPr>
      </w:pPr>
      <w:r w:rsidRPr="00E76DC5">
        <w:rPr>
          <w:rFonts w:ascii="Calibri" w:hAnsi="Calibri"/>
        </w:rPr>
        <w:t>You know you’ve really repented of sin when you change. When we go back and keep doing the same things over and over again, we have to really look at our heart and say, “Did I really repent of that sin or did I just say I was sorry to God?”</w:t>
      </w:r>
    </w:p>
    <w:p w14:paraId="2484A655" w14:textId="77777777" w:rsidR="00E76DC5" w:rsidRPr="00E76DC5" w:rsidRDefault="00E76DC5" w:rsidP="00E76DC5">
      <w:pPr>
        <w:spacing w:line="276" w:lineRule="auto"/>
        <w:rPr>
          <w:rFonts w:ascii="Calibri" w:hAnsi="Calibri"/>
        </w:rPr>
      </w:pPr>
      <w:r w:rsidRPr="00E76DC5">
        <w:rPr>
          <w:rFonts w:ascii="Calibri" w:hAnsi="Calibri"/>
        </w:rPr>
        <w:br/>
        <w:t>"Therefore repent and turn back, so that your sins may be wiped out, that seasons of refreshing may come from the presence of the Lord” (Acts 3:19).</w:t>
      </w:r>
    </w:p>
    <w:p w14:paraId="0FEDCB19" w14:textId="77777777" w:rsidR="00E76DC5" w:rsidRPr="00E76DC5" w:rsidRDefault="00E76DC5" w:rsidP="00E76DC5">
      <w:pPr>
        <w:spacing w:line="276" w:lineRule="auto"/>
        <w:rPr>
          <w:rFonts w:ascii="Calibri" w:hAnsi="Calibri"/>
        </w:rPr>
      </w:pPr>
    </w:p>
    <w:p w14:paraId="309524BF" w14:textId="77777777" w:rsidR="00E76DC5" w:rsidRPr="00E76DC5" w:rsidRDefault="00E76DC5" w:rsidP="00E76DC5">
      <w:pPr>
        <w:spacing w:line="276" w:lineRule="auto"/>
        <w:rPr>
          <w:rFonts w:ascii="Calibri" w:hAnsi="Calibri"/>
        </w:rPr>
      </w:pPr>
      <w:r w:rsidRPr="00E76DC5">
        <w:rPr>
          <w:rFonts w:ascii="Calibri" w:hAnsi="Calibri"/>
        </w:rPr>
        <w:t xml:space="preserve">Repenting of sin sounds scary, but notice that promise in Acts 3. If you want to have God's refreshment in your life, it comes through actively repenting of sin. Truth be known, we all need to repent of sin on a regular basis. If you think you don't need to repent of sin, then ask your roommate or your family member. They'll help you with that. </w:t>
      </w:r>
    </w:p>
    <w:p w14:paraId="64AF82BC" w14:textId="77777777" w:rsidR="00E76DC5" w:rsidRPr="00E76DC5" w:rsidRDefault="00E76DC5" w:rsidP="00E76DC5">
      <w:pPr>
        <w:spacing w:line="276" w:lineRule="auto"/>
        <w:rPr>
          <w:rFonts w:ascii="Calibri" w:hAnsi="Calibri"/>
        </w:rPr>
      </w:pPr>
    </w:p>
    <w:p w14:paraId="3C374DD9" w14:textId="77777777" w:rsidR="00E76DC5" w:rsidRPr="00E76DC5" w:rsidRDefault="00E76DC5" w:rsidP="00E76DC5">
      <w:pPr>
        <w:spacing w:line="276" w:lineRule="auto"/>
        <w:rPr>
          <w:rFonts w:ascii="Calibri" w:hAnsi="Calibri"/>
        </w:rPr>
      </w:pPr>
      <w:r w:rsidRPr="00E76DC5">
        <w:rPr>
          <w:rFonts w:ascii="Calibri" w:hAnsi="Calibri"/>
        </w:rPr>
        <w:t xml:space="preserve">We have to return to repentance and then how else do we respond? </w:t>
      </w:r>
    </w:p>
    <w:p w14:paraId="30B258B9" w14:textId="77777777" w:rsidR="00E76DC5" w:rsidRPr="00E76DC5" w:rsidRDefault="00E76DC5" w:rsidP="00E76DC5">
      <w:pPr>
        <w:spacing w:line="276" w:lineRule="auto"/>
        <w:rPr>
          <w:rFonts w:ascii="Calibri" w:hAnsi="Calibri"/>
        </w:rPr>
      </w:pPr>
    </w:p>
    <w:p w14:paraId="45027158" w14:textId="77777777" w:rsidR="00E76DC5" w:rsidRPr="00E76DC5" w:rsidRDefault="00E76DC5" w:rsidP="00E76DC5">
      <w:pPr>
        <w:spacing w:line="276" w:lineRule="auto"/>
        <w:rPr>
          <w:rFonts w:ascii="Calibri" w:hAnsi="Calibri"/>
          <w:b/>
          <w:bCs/>
        </w:rPr>
      </w:pPr>
      <w:r w:rsidRPr="00E76DC5">
        <w:rPr>
          <w:rFonts w:ascii="Calibri" w:hAnsi="Calibri"/>
          <w:b/>
          <w:bCs/>
        </w:rPr>
        <w:t xml:space="preserve">3. Rejoice Over </w:t>
      </w:r>
      <w:proofErr w:type="gramStart"/>
      <w:r w:rsidRPr="00E76DC5">
        <w:rPr>
          <w:rFonts w:ascii="Calibri" w:hAnsi="Calibri"/>
          <w:b/>
          <w:bCs/>
        </w:rPr>
        <w:t>The</w:t>
      </w:r>
      <w:proofErr w:type="gramEnd"/>
      <w:r w:rsidRPr="00E76DC5">
        <w:rPr>
          <w:rFonts w:ascii="Calibri" w:hAnsi="Calibri"/>
          <w:b/>
          <w:bCs/>
        </w:rPr>
        <w:t xml:space="preserve"> Found</w:t>
      </w:r>
    </w:p>
    <w:p w14:paraId="09C32965" w14:textId="77777777" w:rsidR="00E76DC5" w:rsidRPr="00E76DC5" w:rsidRDefault="00E76DC5" w:rsidP="00E76DC5">
      <w:pPr>
        <w:spacing w:line="276" w:lineRule="auto"/>
        <w:rPr>
          <w:rFonts w:ascii="Calibri" w:hAnsi="Calibri"/>
        </w:rPr>
      </w:pPr>
    </w:p>
    <w:p w14:paraId="1F17B4CD" w14:textId="77777777" w:rsidR="00E76DC5" w:rsidRPr="00E76DC5" w:rsidRDefault="00E76DC5" w:rsidP="00E76DC5">
      <w:pPr>
        <w:spacing w:line="276" w:lineRule="auto"/>
        <w:rPr>
          <w:rFonts w:ascii="Calibri" w:hAnsi="Calibri"/>
        </w:rPr>
      </w:pPr>
      <w:r w:rsidRPr="00E76DC5">
        <w:rPr>
          <w:rFonts w:ascii="Calibri" w:hAnsi="Calibri"/>
        </w:rPr>
        <w:t xml:space="preserve">Jesus concludes this parable with a study of Revelation. </w:t>
      </w:r>
    </w:p>
    <w:p w14:paraId="6B7FDD49" w14:textId="77777777" w:rsidR="00E76DC5" w:rsidRPr="00E76DC5" w:rsidRDefault="00E76DC5" w:rsidP="00E76DC5">
      <w:pPr>
        <w:spacing w:line="276" w:lineRule="auto"/>
        <w:rPr>
          <w:rFonts w:ascii="Calibri" w:hAnsi="Calibri"/>
        </w:rPr>
      </w:pPr>
    </w:p>
    <w:p w14:paraId="235917EE" w14:textId="77777777" w:rsidR="00E76DC5" w:rsidRPr="00E76DC5" w:rsidRDefault="00E76DC5" w:rsidP="00E76DC5">
      <w:pPr>
        <w:spacing w:line="276" w:lineRule="auto"/>
        <w:rPr>
          <w:rFonts w:ascii="Calibri" w:hAnsi="Calibri"/>
        </w:rPr>
      </w:pPr>
      <w:r w:rsidRPr="00E76DC5">
        <w:rPr>
          <w:rFonts w:ascii="Calibri" w:hAnsi="Calibri"/>
        </w:rPr>
        <w:lastRenderedPageBreak/>
        <w:t>"There will be more joy in heaven over one sinner who repents than over ninety-nine righteous people who don't need repentance” (Luke 15:7).</w:t>
      </w:r>
    </w:p>
    <w:p w14:paraId="2BF7DA35" w14:textId="77777777" w:rsidR="00E76DC5" w:rsidRPr="00E76DC5" w:rsidRDefault="00E76DC5" w:rsidP="00E76DC5">
      <w:pPr>
        <w:spacing w:line="276" w:lineRule="auto"/>
        <w:rPr>
          <w:rFonts w:ascii="Calibri" w:hAnsi="Calibri"/>
        </w:rPr>
      </w:pPr>
    </w:p>
    <w:p w14:paraId="5E7AE770" w14:textId="77777777" w:rsidR="00E76DC5" w:rsidRPr="00E76DC5" w:rsidRDefault="00E76DC5" w:rsidP="00E76DC5">
      <w:pPr>
        <w:spacing w:line="276" w:lineRule="auto"/>
        <w:rPr>
          <w:rFonts w:ascii="Calibri" w:hAnsi="Calibri"/>
        </w:rPr>
      </w:pPr>
      <w:r w:rsidRPr="00E76DC5">
        <w:rPr>
          <w:rFonts w:ascii="Calibri" w:hAnsi="Calibri"/>
        </w:rPr>
        <w:t xml:space="preserve">When people come to Christ, when people turn away from sin, we should get really, really excited. That’s a really wonderful thing. It shouldn't just be mundane or like, “Okay, good for you.” No. We should get excited. </w:t>
      </w:r>
    </w:p>
    <w:p w14:paraId="2C0D98C4" w14:textId="77777777" w:rsidR="00E76DC5" w:rsidRPr="00E76DC5" w:rsidRDefault="00E76DC5" w:rsidP="00E76DC5">
      <w:pPr>
        <w:spacing w:line="276" w:lineRule="auto"/>
        <w:rPr>
          <w:rFonts w:ascii="Calibri" w:hAnsi="Calibri"/>
        </w:rPr>
      </w:pPr>
    </w:p>
    <w:p w14:paraId="20AA7251" w14:textId="39B842AB" w:rsidR="00E76DC5" w:rsidRPr="00E76DC5" w:rsidRDefault="00E76DC5" w:rsidP="00E76DC5">
      <w:pPr>
        <w:spacing w:line="276" w:lineRule="auto"/>
        <w:rPr>
          <w:rFonts w:ascii="Calibri" w:hAnsi="Calibri"/>
        </w:rPr>
      </w:pPr>
      <w:r w:rsidRPr="00E76DC5">
        <w:rPr>
          <w:rFonts w:ascii="Calibri" w:hAnsi="Calibri"/>
        </w:rPr>
        <w:t xml:space="preserve">I was over at Chuy’s. Anybody love Chuy’s? I’ve been getting chubby over at Chuy’s because I love tacos. Gena has me on a diet. I'm doing pretty good on my diet. I haven’t had any Chuy’s lately. I was over at Chuy’s with Sean there in the back. Sean and I were talking about salsa and salvation. It was a good talk. Sean committed his life to Christ at Chuy’s. Sean is getting baptized </w:t>
      </w:r>
      <w:r w:rsidR="00163F0F">
        <w:rPr>
          <w:rFonts w:ascii="Calibri" w:hAnsi="Calibri"/>
        </w:rPr>
        <w:t xml:space="preserve">on Easter Sunday </w:t>
      </w:r>
      <w:r w:rsidRPr="00E76DC5">
        <w:rPr>
          <w:rFonts w:ascii="Calibri" w:hAnsi="Calibri"/>
        </w:rPr>
        <w:t xml:space="preserve">here at Edge Church! That’s a celebration. There are some other people who are going to be baptized as well right here at Edge Church on Easter Sunday, two weeks from today. It's going to be awesome. We're excited about that. We're excited about God's work in our city and in our church. </w:t>
      </w:r>
    </w:p>
    <w:p w14:paraId="45F06278" w14:textId="77777777" w:rsidR="00E76DC5" w:rsidRPr="00E76DC5" w:rsidRDefault="00E76DC5" w:rsidP="00E76DC5">
      <w:pPr>
        <w:spacing w:line="276" w:lineRule="auto"/>
        <w:rPr>
          <w:rFonts w:ascii="Calibri" w:hAnsi="Calibri"/>
        </w:rPr>
      </w:pPr>
    </w:p>
    <w:p w14:paraId="31FE75A7" w14:textId="77777777" w:rsidR="00E76DC5" w:rsidRPr="00E76DC5" w:rsidRDefault="00E76DC5" w:rsidP="00E76DC5">
      <w:pPr>
        <w:spacing w:line="276" w:lineRule="auto"/>
        <w:rPr>
          <w:rFonts w:ascii="Calibri" w:hAnsi="Calibri"/>
        </w:rPr>
      </w:pPr>
      <w:r w:rsidRPr="00E76DC5">
        <w:rPr>
          <w:rFonts w:ascii="Calibri" w:hAnsi="Calibri"/>
        </w:rPr>
        <w:t xml:space="preserve">If celebration was really our focus, think about how it would change our prayers. It would change the things that we prayed about. Instead of only praying for health and prosperity and comfort, we would intercede on the behalf of others who need to know Christ. It would change our priorities. We would evaluate every church program and activity by asking, “Does this help us find the one, or does it just make the 99 more comfortable?” Edge Church is about the one. It's uncomfortable. It would change our attitudes. We would talk less about what's wrong in the world and we would talk more about how the gospel could transform it. It would change our gatherings. Our worship experiences would become celebrations. They would be parties, not solemn, stiff religious exercises where we come to check a religious box. Celebrations. </w:t>
      </w:r>
    </w:p>
    <w:p w14:paraId="09F45C44" w14:textId="77777777" w:rsidR="00E76DC5" w:rsidRPr="00E76DC5" w:rsidRDefault="00E76DC5" w:rsidP="00E76DC5">
      <w:pPr>
        <w:spacing w:line="276" w:lineRule="auto"/>
        <w:rPr>
          <w:rFonts w:ascii="Calibri" w:hAnsi="Calibri"/>
        </w:rPr>
      </w:pPr>
    </w:p>
    <w:p w14:paraId="7E8452F3" w14:textId="77777777" w:rsidR="00E76DC5" w:rsidRPr="00E76DC5" w:rsidRDefault="00E76DC5" w:rsidP="00E76DC5">
      <w:pPr>
        <w:spacing w:line="276" w:lineRule="auto"/>
        <w:rPr>
          <w:rFonts w:ascii="Calibri" w:hAnsi="Calibri"/>
        </w:rPr>
      </w:pPr>
      <w:r w:rsidRPr="00E76DC5">
        <w:rPr>
          <w:rFonts w:ascii="Calibri" w:hAnsi="Calibri"/>
        </w:rPr>
        <w:t xml:space="preserve">How do we respond? </w:t>
      </w:r>
    </w:p>
    <w:p w14:paraId="356F2199" w14:textId="77777777" w:rsidR="00E76DC5" w:rsidRPr="00E76DC5" w:rsidRDefault="00E76DC5" w:rsidP="00E76DC5">
      <w:pPr>
        <w:spacing w:line="276" w:lineRule="auto"/>
        <w:rPr>
          <w:rFonts w:ascii="Calibri" w:hAnsi="Calibri"/>
        </w:rPr>
      </w:pPr>
    </w:p>
    <w:p w14:paraId="0368C506" w14:textId="77777777" w:rsidR="00E76DC5" w:rsidRPr="00E76DC5" w:rsidRDefault="00E76DC5" w:rsidP="00E76DC5">
      <w:pPr>
        <w:spacing w:line="276" w:lineRule="auto"/>
        <w:rPr>
          <w:rFonts w:ascii="Calibri" w:hAnsi="Calibri"/>
          <w:b/>
          <w:bCs/>
        </w:rPr>
      </w:pPr>
      <w:r w:rsidRPr="00E76DC5">
        <w:rPr>
          <w:rFonts w:ascii="Calibri" w:hAnsi="Calibri"/>
          <w:b/>
          <w:bCs/>
        </w:rPr>
        <w:t xml:space="preserve">4. Reach Out </w:t>
      </w:r>
      <w:proofErr w:type="gramStart"/>
      <w:r w:rsidRPr="00E76DC5">
        <w:rPr>
          <w:rFonts w:ascii="Calibri" w:hAnsi="Calibri"/>
          <w:b/>
          <w:bCs/>
        </w:rPr>
        <w:t>To</w:t>
      </w:r>
      <w:proofErr w:type="gramEnd"/>
      <w:r w:rsidRPr="00E76DC5">
        <w:rPr>
          <w:rFonts w:ascii="Calibri" w:hAnsi="Calibri"/>
          <w:b/>
          <w:bCs/>
        </w:rPr>
        <w:t xml:space="preserve"> </w:t>
      </w:r>
      <w:proofErr w:type="gramStart"/>
      <w:r w:rsidRPr="00E76DC5">
        <w:rPr>
          <w:rFonts w:ascii="Calibri" w:hAnsi="Calibri"/>
          <w:b/>
          <w:bCs/>
        </w:rPr>
        <w:t>The</w:t>
      </w:r>
      <w:proofErr w:type="gramEnd"/>
      <w:r w:rsidRPr="00E76DC5">
        <w:rPr>
          <w:rFonts w:ascii="Calibri" w:hAnsi="Calibri"/>
          <w:b/>
          <w:bCs/>
        </w:rPr>
        <w:t xml:space="preserve"> Wandering</w:t>
      </w:r>
    </w:p>
    <w:p w14:paraId="655B33DF" w14:textId="77777777" w:rsidR="00E76DC5" w:rsidRPr="00E76DC5" w:rsidRDefault="00E76DC5" w:rsidP="00E76DC5">
      <w:pPr>
        <w:spacing w:line="276" w:lineRule="auto"/>
        <w:rPr>
          <w:rFonts w:ascii="Calibri" w:hAnsi="Calibri"/>
          <w:b/>
          <w:bCs/>
        </w:rPr>
      </w:pPr>
    </w:p>
    <w:p w14:paraId="76E1D0CB" w14:textId="77777777" w:rsidR="00E76DC5" w:rsidRPr="00E76DC5" w:rsidRDefault="00E76DC5" w:rsidP="00E76DC5">
      <w:pPr>
        <w:spacing w:line="276" w:lineRule="auto"/>
        <w:rPr>
          <w:rFonts w:ascii="Calibri" w:hAnsi="Calibri"/>
        </w:rPr>
      </w:pPr>
      <w:r w:rsidRPr="00E76DC5">
        <w:rPr>
          <w:rFonts w:ascii="Calibri" w:hAnsi="Calibri"/>
        </w:rPr>
        <w:t xml:space="preserve">There are four different attitudes we can have towards those lost sheep. </w:t>
      </w:r>
    </w:p>
    <w:p w14:paraId="5013F355" w14:textId="77777777" w:rsidR="00E76DC5" w:rsidRPr="00E76DC5" w:rsidRDefault="00E76DC5" w:rsidP="00E76DC5">
      <w:pPr>
        <w:spacing w:line="276" w:lineRule="auto"/>
        <w:rPr>
          <w:rFonts w:ascii="Calibri" w:hAnsi="Calibri"/>
        </w:rPr>
      </w:pPr>
    </w:p>
    <w:p w14:paraId="286AD9D3" w14:textId="77777777" w:rsidR="00E76DC5" w:rsidRPr="00E76DC5" w:rsidRDefault="00E76DC5" w:rsidP="00E76DC5">
      <w:pPr>
        <w:spacing w:line="276" w:lineRule="auto"/>
        <w:rPr>
          <w:rFonts w:ascii="Calibri" w:hAnsi="Calibri"/>
        </w:rPr>
      </w:pPr>
      <w:r w:rsidRPr="00E76DC5">
        <w:rPr>
          <w:rFonts w:ascii="Calibri" w:hAnsi="Calibri"/>
        </w:rPr>
        <w:t>Indifference – “It's not my problem.” It's easy to say that. “Let them figure it out.” We've all done that.</w:t>
      </w:r>
    </w:p>
    <w:p w14:paraId="2633343E" w14:textId="77777777" w:rsidR="00E76DC5" w:rsidRPr="00E76DC5" w:rsidRDefault="00E76DC5" w:rsidP="00E76DC5">
      <w:pPr>
        <w:spacing w:line="276" w:lineRule="auto"/>
        <w:rPr>
          <w:rFonts w:ascii="Calibri" w:hAnsi="Calibri"/>
        </w:rPr>
      </w:pPr>
    </w:p>
    <w:p w14:paraId="1567F808" w14:textId="77777777" w:rsidR="00E76DC5" w:rsidRPr="00E76DC5" w:rsidRDefault="00E76DC5" w:rsidP="00E76DC5">
      <w:pPr>
        <w:spacing w:line="276" w:lineRule="auto"/>
        <w:rPr>
          <w:rFonts w:ascii="Calibri" w:hAnsi="Calibri"/>
        </w:rPr>
      </w:pPr>
      <w:r w:rsidRPr="00E76DC5">
        <w:rPr>
          <w:rFonts w:ascii="Calibri" w:hAnsi="Calibri"/>
        </w:rPr>
        <w:t>Hostility – “They deserve what they get.” It's easy to feel that way.</w:t>
      </w:r>
    </w:p>
    <w:p w14:paraId="50A305A6" w14:textId="77777777" w:rsidR="00E76DC5" w:rsidRPr="00E76DC5" w:rsidRDefault="00E76DC5" w:rsidP="00E76DC5">
      <w:pPr>
        <w:spacing w:line="276" w:lineRule="auto"/>
        <w:rPr>
          <w:rFonts w:ascii="Calibri" w:hAnsi="Calibri"/>
        </w:rPr>
      </w:pPr>
    </w:p>
    <w:p w14:paraId="191C9ABB" w14:textId="77777777" w:rsidR="00E76DC5" w:rsidRPr="00E76DC5" w:rsidRDefault="00E76DC5" w:rsidP="00E76DC5">
      <w:pPr>
        <w:spacing w:line="276" w:lineRule="auto"/>
        <w:rPr>
          <w:rFonts w:ascii="Calibri" w:hAnsi="Calibri"/>
        </w:rPr>
      </w:pPr>
      <w:r w:rsidRPr="00E76DC5">
        <w:rPr>
          <w:rFonts w:ascii="Calibri" w:hAnsi="Calibri"/>
        </w:rPr>
        <w:lastRenderedPageBreak/>
        <w:t xml:space="preserve">Passive welcome – “They can come if they want to.” If that sheep wanders back into the fold, we'll take him, but we're not going to put any sweat equity into this thing. </w:t>
      </w:r>
    </w:p>
    <w:p w14:paraId="7968C136" w14:textId="77777777" w:rsidR="00E76DC5" w:rsidRPr="00E76DC5" w:rsidRDefault="00E76DC5" w:rsidP="00E76DC5">
      <w:pPr>
        <w:spacing w:line="276" w:lineRule="auto"/>
        <w:rPr>
          <w:rFonts w:ascii="Calibri" w:hAnsi="Calibri"/>
        </w:rPr>
      </w:pPr>
    </w:p>
    <w:p w14:paraId="42C9272F" w14:textId="77777777" w:rsidR="00E76DC5" w:rsidRPr="00E76DC5" w:rsidRDefault="00E76DC5" w:rsidP="00E76DC5">
      <w:pPr>
        <w:spacing w:line="276" w:lineRule="auto"/>
        <w:rPr>
          <w:rFonts w:ascii="Calibri" w:hAnsi="Calibri"/>
        </w:rPr>
      </w:pPr>
      <w:r w:rsidRPr="00E76DC5">
        <w:rPr>
          <w:rFonts w:ascii="Calibri" w:hAnsi="Calibri"/>
        </w:rPr>
        <w:t xml:space="preserve">The heart of God is active pursuit – “I'll go out and find them.” This is God's epic rescue. </w:t>
      </w:r>
    </w:p>
    <w:p w14:paraId="39F10593" w14:textId="77777777" w:rsidR="00E76DC5" w:rsidRPr="00E76DC5" w:rsidRDefault="00E76DC5" w:rsidP="00E76DC5">
      <w:pPr>
        <w:spacing w:line="276" w:lineRule="auto"/>
        <w:rPr>
          <w:rFonts w:ascii="Calibri" w:hAnsi="Calibri"/>
        </w:rPr>
      </w:pPr>
    </w:p>
    <w:p w14:paraId="6E6FA786" w14:textId="77777777" w:rsidR="00E76DC5" w:rsidRPr="00E76DC5" w:rsidRDefault="00E76DC5" w:rsidP="00E76DC5">
      <w:pPr>
        <w:spacing w:line="276" w:lineRule="auto"/>
        <w:rPr>
          <w:rFonts w:ascii="Calibri" w:hAnsi="Calibri"/>
        </w:rPr>
      </w:pPr>
      <w:r w:rsidRPr="00E76DC5">
        <w:rPr>
          <w:rFonts w:ascii="Calibri" w:hAnsi="Calibri"/>
        </w:rPr>
        <w:t xml:space="preserve">God's epic rescue is that He leaves the 99 and He goes and finds the one. Heaven's greatest celebrations are not triggered by successful business deals, athletic championships, or political victories. Heaven's greatest parties happen when the lost are found. That's our challenge. </w:t>
      </w:r>
    </w:p>
    <w:p w14:paraId="4C7AB8B0" w14:textId="77777777" w:rsidR="00E76DC5" w:rsidRPr="00E76DC5" w:rsidRDefault="00E76DC5" w:rsidP="00E76DC5">
      <w:pPr>
        <w:spacing w:line="276" w:lineRule="auto"/>
        <w:rPr>
          <w:rFonts w:ascii="Calibri" w:hAnsi="Calibri"/>
        </w:rPr>
      </w:pPr>
    </w:p>
    <w:p w14:paraId="1B0C1F44" w14:textId="77777777" w:rsidR="00E76DC5" w:rsidRPr="00E76DC5" w:rsidRDefault="00E76DC5" w:rsidP="00E76DC5">
      <w:pPr>
        <w:spacing w:line="276" w:lineRule="auto"/>
        <w:rPr>
          <w:rFonts w:ascii="Calibri" w:hAnsi="Calibri"/>
        </w:rPr>
      </w:pPr>
      <w:r w:rsidRPr="00E76DC5">
        <w:rPr>
          <w:rFonts w:ascii="Calibri" w:hAnsi="Calibri"/>
        </w:rPr>
        <w:t xml:space="preserve">I want to invite you to come be a part of this great rescue in the city of Austin here at Edge Church because that's what we're all about. Will you join heaven’s search party? Will you be a part of the celebration? Bow with me for a word of prayer. </w:t>
      </w:r>
    </w:p>
    <w:p w14:paraId="3B1839B0" w14:textId="77777777" w:rsidR="00E76DC5" w:rsidRPr="00E76DC5" w:rsidRDefault="00E76DC5" w:rsidP="00E76DC5">
      <w:pPr>
        <w:spacing w:line="276" w:lineRule="auto"/>
        <w:rPr>
          <w:rFonts w:ascii="Calibri" w:hAnsi="Calibri"/>
        </w:rPr>
      </w:pPr>
    </w:p>
    <w:p w14:paraId="2B69E171" w14:textId="77777777" w:rsidR="00E76DC5" w:rsidRPr="00E76DC5" w:rsidRDefault="00E76DC5" w:rsidP="00E76DC5">
      <w:pPr>
        <w:spacing w:line="276" w:lineRule="auto"/>
        <w:rPr>
          <w:rFonts w:ascii="Calibri" w:hAnsi="Calibri"/>
        </w:rPr>
      </w:pPr>
      <w:r w:rsidRPr="00E76DC5">
        <w:rPr>
          <w:rFonts w:ascii="Calibri" w:hAnsi="Calibri"/>
        </w:rPr>
        <w:br w:type="page"/>
      </w:r>
    </w:p>
    <w:p w14:paraId="17FA70FD" w14:textId="77777777" w:rsidR="00E76DC5" w:rsidRPr="00E76DC5" w:rsidRDefault="00E76DC5" w:rsidP="00E76DC5">
      <w:pPr>
        <w:spacing w:line="276" w:lineRule="auto"/>
        <w:rPr>
          <w:rFonts w:ascii="Calibri" w:hAnsi="Calibri"/>
          <w:b/>
          <w:bCs/>
          <w:sz w:val="28"/>
          <w:szCs w:val="28"/>
          <w:u w:val="single"/>
        </w:rPr>
      </w:pPr>
      <w:r w:rsidRPr="00E76DC5">
        <w:rPr>
          <w:rFonts w:ascii="Calibri" w:hAnsi="Calibri"/>
          <w:b/>
          <w:bCs/>
          <w:sz w:val="28"/>
          <w:szCs w:val="28"/>
          <w:u w:val="single"/>
        </w:rPr>
        <w:lastRenderedPageBreak/>
        <w:t>OUTLINE</w:t>
      </w:r>
    </w:p>
    <w:p w14:paraId="7DCD5194" w14:textId="77777777" w:rsidR="00E76DC5" w:rsidRPr="00E76DC5" w:rsidRDefault="00E76DC5" w:rsidP="00E76DC5">
      <w:pPr>
        <w:spacing w:line="276" w:lineRule="auto"/>
        <w:rPr>
          <w:rFonts w:ascii="Calibri" w:hAnsi="Calibri"/>
          <w:b/>
          <w:bCs/>
          <w:u w:val="single"/>
        </w:rPr>
      </w:pPr>
    </w:p>
    <w:p w14:paraId="48BF9965" w14:textId="77777777" w:rsidR="00E76DC5" w:rsidRPr="00E76DC5" w:rsidRDefault="00E76DC5" w:rsidP="00E76DC5">
      <w:pPr>
        <w:spacing w:line="276" w:lineRule="auto"/>
        <w:rPr>
          <w:rFonts w:ascii="Calibri" w:hAnsi="Calibri"/>
        </w:rPr>
      </w:pPr>
      <w:r w:rsidRPr="00E76DC5">
        <w:rPr>
          <w:rFonts w:ascii="Calibri" w:hAnsi="Calibri"/>
        </w:rPr>
        <w:t>"So he told them this parable: 'What man among you, who has a hundred sheep and loses one of them, does not leave the ninety-nine in the open field and go after the lost one until he finds it? When he has found it, he joyfully puts it on his shoulders, and coming home, he calls his friends and neighbors together, saying to them, "Rejoice with me, because I have found my lost sheep!" I tell you, in the same way, there will be more joy in heaven over one sinner who repents than over ninety-nine righteous people who don't need repentance.’"</w:t>
      </w:r>
    </w:p>
    <w:p w14:paraId="796C907A" w14:textId="77777777" w:rsidR="00E76DC5" w:rsidRPr="00E76DC5" w:rsidRDefault="00E76DC5" w:rsidP="00E76DC5">
      <w:pPr>
        <w:spacing w:line="276" w:lineRule="auto"/>
        <w:rPr>
          <w:rFonts w:ascii="Calibri" w:hAnsi="Calibri"/>
        </w:rPr>
      </w:pPr>
      <w:r w:rsidRPr="00E76DC5">
        <w:rPr>
          <w:rFonts w:ascii="Calibri" w:hAnsi="Calibri"/>
        </w:rPr>
        <w:t>Luke 15:3-7 (CSB)</w:t>
      </w:r>
    </w:p>
    <w:p w14:paraId="54EFA1E3" w14:textId="77777777" w:rsidR="00E76DC5" w:rsidRPr="00E76DC5" w:rsidRDefault="00E76DC5" w:rsidP="00E76DC5">
      <w:pPr>
        <w:spacing w:line="276" w:lineRule="auto"/>
        <w:rPr>
          <w:rFonts w:ascii="Calibri" w:hAnsi="Calibri"/>
        </w:rPr>
      </w:pPr>
    </w:p>
    <w:p w14:paraId="08226E31" w14:textId="77777777" w:rsidR="00E76DC5" w:rsidRPr="00E76DC5" w:rsidRDefault="00E76DC5" w:rsidP="00E76DC5">
      <w:pPr>
        <w:spacing w:line="276" w:lineRule="auto"/>
        <w:rPr>
          <w:rFonts w:ascii="Calibri" w:hAnsi="Calibri"/>
          <w:b/>
          <w:bCs/>
        </w:rPr>
      </w:pPr>
      <w:r w:rsidRPr="00E76DC5">
        <w:rPr>
          <w:rFonts w:ascii="Calibri" w:hAnsi="Calibri"/>
          <w:b/>
          <w:bCs/>
        </w:rPr>
        <w:t>THREE TRUTHS ABOUT GOD’S HEART</w:t>
      </w:r>
    </w:p>
    <w:p w14:paraId="2BE9F06B" w14:textId="77777777" w:rsidR="00E76DC5" w:rsidRPr="00E76DC5" w:rsidRDefault="00E76DC5" w:rsidP="00E76DC5">
      <w:pPr>
        <w:spacing w:line="276" w:lineRule="auto"/>
        <w:rPr>
          <w:rFonts w:ascii="Calibri" w:hAnsi="Calibri"/>
        </w:rPr>
      </w:pPr>
    </w:p>
    <w:p w14:paraId="48B90F90" w14:textId="77777777" w:rsidR="00E76DC5" w:rsidRPr="00E76DC5" w:rsidRDefault="00E76DC5" w:rsidP="00E76DC5">
      <w:pPr>
        <w:spacing w:line="276" w:lineRule="auto"/>
        <w:rPr>
          <w:rFonts w:ascii="Calibri" w:hAnsi="Calibri"/>
          <w:b/>
          <w:bCs/>
        </w:rPr>
      </w:pPr>
      <w:r w:rsidRPr="00E76DC5">
        <w:rPr>
          <w:rFonts w:ascii="Calibri" w:hAnsi="Calibri"/>
          <w:b/>
          <w:bCs/>
        </w:rPr>
        <w:t>1. God Pursues: He Never Grows Weary Searching</w:t>
      </w:r>
    </w:p>
    <w:p w14:paraId="7E96E738" w14:textId="77777777" w:rsidR="00E76DC5" w:rsidRPr="00E76DC5" w:rsidRDefault="00E76DC5" w:rsidP="00E76DC5">
      <w:pPr>
        <w:spacing w:line="276" w:lineRule="auto"/>
        <w:rPr>
          <w:rFonts w:ascii="Calibri" w:hAnsi="Calibri"/>
        </w:rPr>
      </w:pPr>
    </w:p>
    <w:p w14:paraId="7E313C5C" w14:textId="77777777" w:rsidR="00E76DC5" w:rsidRPr="00E76DC5" w:rsidRDefault="00E76DC5" w:rsidP="00E76DC5">
      <w:pPr>
        <w:spacing w:line="276" w:lineRule="auto"/>
        <w:rPr>
          <w:rFonts w:ascii="Calibri" w:hAnsi="Calibri"/>
        </w:rPr>
      </w:pPr>
      <w:r w:rsidRPr="00E76DC5">
        <w:rPr>
          <w:rFonts w:ascii="Calibri" w:hAnsi="Calibri"/>
        </w:rPr>
        <w:t>“(He goes) after the lost one until he finds it.”</w:t>
      </w:r>
    </w:p>
    <w:p w14:paraId="41E5A0B7" w14:textId="77777777" w:rsidR="00E76DC5" w:rsidRPr="00E76DC5" w:rsidRDefault="00E76DC5" w:rsidP="00E76DC5">
      <w:pPr>
        <w:spacing w:line="276" w:lineRule="auto"/>
        <w:rPr>
          <w:rFonts w:ascii="Calibri" w:hAnsi="Calibri"/>
        </w:rPr>
      </w:pPr>
      <w:r w:rsidRPr="00E76DC5">
        <w:rPr>
          <w:rFonts w:ascii="Calibri" w:hAnsi="Calibri"/>
        </w:rPr>
        <w:t>Luke 15:4 (CSB)</w:t>
      </w:r>
    </w:p>
    <w:p w14:paraId="215359BC" w14:textId="77777777" w:rsidR="00E76DC5" w:rsidRPr="00E76DC5" w:rsidRDefault="00E76DC5" w:rsidP="00E76DC5">
      <w:pPr>
        <w:spacing w:line="276" w:lineRule="auto"/>
        <w:rPr>
          <w:rFonts w:ascii="Calibri" w:hAnsi="Calibri"/>
        </w:rPr>
      </w:pPr>
    </w:p>
    <w:p w14:paraId="15A63F31" w14:textId="77777777" w:rsidR="00E76DC5" w:rsidRPr="00E76DC5" w:rsidRDefault="00E76DC5" w:rsidP="00E76DC5">
      <w:pPr>
        <w:spacing w:line="276" w:lineRule="auto"/>
        <w:rPr>
          <w:rFonts w:ascii="Calibri" w:hAnsi="Calibri"/>
        </w:rPr>
      </w:pPr>
      <w:r w:rsidRPr="00E76DC5">
        <w:rPr>
          <w:rFonts w:ascii="Calibri" w:hAnsi="Calibri"/>
        </w:rPr>
        <w:t>“We all went astray like sheep; we all have turned to our own way; and the LORD has punished him for the iniquity of us all.”</w:t>
      </w:r>
    </w:p>
    <w:p w14:paraId="25D2EFA1" w14:textId="77777777" w:rsidR="00E76DC5" w:rsidRPr="00E76DC5" w:rsidRDefault="00E76DC5" w:rsidP="00E76DC5">
      <w:pPr>
        <w:spacing w:line="276" w:lineRule="auto"/>
        <w:rPr>
          <w:rFonts w:ascii="Calibri" w:hAnsi="Calibri"/>
        </w:rPr>
      </w:pPr>
      <w:r w:rsidRPr="00E76DC5">
        <w:rPr>
          <w:rFonts w:ascii="Calibri" w:hAnsi="Calibri"/>
        </w:rPr>
        <w:t>Isaiah 53:6 (CSB)</w:t>
      </w:r>
    </w:p>
    <w:p w14:paraId="283FA924" w14:textId="77777777" w:rsidR="00E76DC5" w:rsidRPr="00E76DC5" w:rsidRDefault="00E76DC5" w:rsidP="00E76DC5">
      <w:pPr>
        <w:spacing w:line="276" w:lineRule="auto"/>
        <w:rPr>
          <w:rFonts w:ascii="Calibri" w:hAnsi="Calibri"/>
        </w:rPr>
      </w:pPr>
      <w:r w:rsidRPr="00E76DC5">
        <w:rPr>
          <w:rFonts w:ascii="Calibri" w:hAnsi="Calibri"/>
        </w:rPr>
        <w:br/>
        <w:t>“Do you not know? Have you not heard? The LORD is the everlasting God, the Creator of the whole earth. He never becomes faint or weary.”</w:t>
      </w:r>
    </w:p>
    <w:p w14:paraId="2D487FA7" w14:textId="77777777" w:rsidR="00E76DC5" w:rsidRPr="00E76DC5" w:rsidRDefault="00E76DC5" w:rsidP="00E76DC5">
      <w:pPr>
        <w:spacing w:line="276" w:lineRule="auto"/>
        <w:rPr>
          <w:rFonts w:ascii="Calibri" w:hAnsi="Calibri"/>
        </w:rPr>
      </w:pPr>
      <w:r w:rsidRPr="00E76DC5">
        <w:rPr>
          <w:rFonts w:ascii="Calibri" w:hAnsi="Calibri"/>
        </w:rPr>
        <w:t>Isaiah 40:28 (CSB)</w:t>
      </w:r>
    </w:p>
    <w:p w14:paraId="5155FEA3" w14:textId="77777777" w:rsidR="00E76DC5" w:rsidRPr="00E76DC5" w:rsidRDefault="00E76DC5" w:rsidP="00E76DC5">
      <w:pPr>
        <w:spacing w:line="276" w:lineRule="auto"/>
        <w:rPr>
          <w:rFonts w:ascii="Calibri" w:hAnsi="Calibri"/>
        </w:rPr>
      </w:pPr>
    </w:p>
    <w:p w14:paraId="6B168C4D" w14:textId="77777777" w:rsidR="00E76DC5" w:rsidRPr="00E76DC5" w:rsidRDefault="00E76DC5" w:rsidP="00E76DC5">
      <w:pPr>
        <w:spacing w:line="276" w:lineRule="auto"/>
        <w:rPr>
          <w:rFonts w:ascii="Calibri" w:hAnsi="Calibri"/>
          <w:b/>
          <w:bCs/>
        </w:rPr>
      </w:pPr>
      <w:r w:rsidRPr="00E76DC5">
        <w:rPr>
          <w:rFonts w:ascii="Calibri" w:hAnsi="Calibri"/>
          <w:b/>
          <w:bCs/>
        </w:rPr>
        <w:t xml:space="preserve">2. God Restores: He Is Always Patient </w:t>
      </w:r>
      <w:proofErr w:type="gramStart"/>
      <w:r w:rsidRPr="00E76DC5">
        <w:rPr>
          <w:rFonts w:ascii="Calibri" w:hAnsi="Calibri"/>
          <w:b/>
          <w:bCs/>
        </w:rPr>
        <w:t>And</w:t>
      </w:r>
      <w:proofErr w:type="gramEnd"/>
      <w:r w:rsidRPr="00E76DC5">
        <w:rPr>
          <w:rFonts w:ascii="Calibri" w:hAnsi="Calibri"/>
          <w:b/>
          <w:bCs/>
        </w:rPr>
        <w:t xml:space="preserve"> Kind</w:t>
      </w:r>
    </w:p>
    <w:p w14:paraId="5B11650D" w14:textId="77777777" w:rsidR="00E76DC5" w:rsidRPr="00E76DC5" w:rsidRDefault="00E76DC5" w:rsidP="00E76DC5">
      <w:pPr>
        <w:spacing w:line="276" w:lineRule="auto"/>
        <w:rPr>
          <w:rFonts w:ascii="Calibri" w:hAnsi="Calibri"/>
          <w:b/>
          <w:bCs/>
        </w:rPr>
      </w:pPr>
    </w:p>
    <w:p w14:paraId="455E7FF6" w14:textId="77777777" w:rsidR="00E76DC5" w:rsidRPr="00E76DC5" w:rsidRDefault="00E76DC5" w:rsidP="00E76DC5">
      <w:pPr>
        <w:spacing w:line="276" w:lineRule="auto"/>
        <w:rPr>
          <w:rFonts w:ascii="Calibri" w:hAnsi="Calibri"/>
        </w:rPr>
      </w:pPr>
      <w:r w:rsidRPr="00E76DC5">
        <w:rPr>
          <w:rFonts w:ascii="Calibri" w:hAnsi="Calibri"/>
        </w:rPr>
        <w:t>“When he has found it (the sheep), he joyfully puts it on his shoulders.”</w:t>
      </w:r>
    </w:p>
    <w:p w14:paraId="555FCAD8" w14:textId="77777777" w:rsidR="00E76DC5" w:rsidRPr="00E76DC5" w:rsidRDefault="00E76DC5" w:rsidP="00E76DC5">
      <w:pPr>
        <w:spacing w:line="276" w:lineRule="auto"/>
        <w:rPr>
          <w:rFonts w:ascii="Calibri" w:hAnsi="Calibri"/>
        </w:rPr>
      </w:pPr>
      <w:r w:rsidRPr="00E76DC5">
        <w:rPr>
          <w:rFonts w:ascii="Calibri" w:hAnsi="Calibri"/>
        </w:rPr>
        <w:t>Luke 15:5 (CSB)</w:t>
      </w:r>
    </w:p>
    <w:p w14:paraId="56F5AF70" w14:textId="77777777" w:rsidR="00E76DC5" w:rsidRPr="00E76DC5" w:rsidRDefault="00E76DC5" w:rsidP="00E76DC5">
      <w:pPr>
        <w:spacing w:line="276" w:lineRule="auto"/>
        <w:rPr>
          <w:rFonts w:ascii="Calibri" w:hAnsi="Calibri"/>
        </w:rPr>
      </w:pPr>
    </w:p>
    <w:p w14:paraId="2A5835E7" w14:textId="77777777" w:rsidR="00E76DC5" w:rsidRPr="00E76DC5" w:rsidRDefault="00E76DC5" w:rsidP="00E76DC5">
      <w:pPr>
        <w:spacing w:line="276" w:lineRule="auto"/>
        <w:rPr>
          <w:rFonts w:ascii="Calibri" w:hAnsi="Calibri"/>
          <w:b/>
          <w:bCs/>
        </w:rPr>
      </w:pPr>
      <w:r w:rsidRPr="00E76DC5">
        <w:rPr>
          <w:rFonts w:ascii="Calibri" w:hAnsi="Calibri"/>
          <w:b/>
          <w:bCs/>
        </w:rPr>
        <w:t>3. God Celebrates: He Is Constantly Rejoicing</w:t>
      </w:r>
    </w:p>
    <w:p w14:paraId="1518AD12" w14:textId="77777777" w:rsidR="00E76DC5" w:rsidRPr="00E76DC5" w:rsidRDefault="00E76DC5" w:rsidP="00E76DC5">
      <w:pPr>
        <w:spacing w:line="276" w:lineRule="auto"/>
        <w:rPr>
          <w:rFonts w:ascii="Calibri" w:hAnsi="Calibri"/>
        </w:rPr>
      </w:pPr>
    </w:p>
    <w:p w14:paraId="6EB45052" w14:textId="77777777" w:rsidR="00E76DC5" w:rsidRPr="00E76DC5" w:rsidRDefault="00E76DC5" w:rsidP="00E76DC5">
      <w:pPr>
        <w:spacing w:line="276" w:lineRule="auto"/>
        <w:rPr>
          <w:rFonts w:ascii="Calibri" w:hAnsi="Calibri"/>
        </w:rPr>
      </w:pPr>
      <w:r w:rsidRPr="00E76DC5">
        <w:rPr>
          <w:rFonts w:ascii="Calibri" w:hAnsi="Calibri"/>
        </w:rPr>
        <w:t>“When he has found it, he joyfully puts it on his shoulders, and coming home, he calls his friends and neighbors together, saying to them, ‘Rejoice with me, because I have found my lost sheep!’ I tell you, in the same way, there will be more joy in heaven over one sinner who repents than over ninety-nine righteous people who don’t need repentance.”</w:t>
      </w:r>
    </w:p>
    <w:p w14:paraId="167A5041" w14:textId="77777777" w:rsidR="00E76DC5" w:rsidRPr="00E76DC5" w:rsidRDefault="00E76DC5" w:rsidP="00E76DC5">
      <w:pPr>
        <w:spacing w:line="276" w:lineRule="auto"/>
        <w:rPr>
          <w:rFonts w:ascii="Calibri" w:hAnsi="Calibri"/>
        </w:rPr>
      </w:pPr>
      <w:r w:rsidRPr="00E76DC5">
        <w:rPr>
          <w:rFonts w:ascii="Calibri" w:hAnsi="Calibri"/>
        </w:rPr>
        <w:t>Luke 15:5-7 (CSB)</w:t>
      </w:r>
    </w:p>
    <w:p w14:paraId="6D6587D5" w14:textId="77777777" w:rsidR="00E76DC5" w:rsidRPr="00E76DC5" w:rsidRDefault="00E76DC5" w:rsidP="00E76DC5">
      <w:pPr>
        <w:spacing w:line="276" w:lineRule="auto"/>
        <w:rPr>
          <w:rFonts w:ascii="Calibri" w:hAnsi="Calibri"/>
        </w:rPr>
      </w:pPr>
    </w:p>
    <w:p w14:paraId="6B18D563" w14:textId="77777777" w:rsidR="00E76DC5" w:rsidRPr="00E76DC5" w:rsidRDefault="00E76DC5" w:rsidP="00E76DC5">
      <w:pPr>
        <w:spacing w:line="276" w:lineRule="auto"/>
        <w:rPr>
          <w:rFonts w:ascii="Calibri" w:hAnsi="Calibri"/>
          <w:b/>
          <w:bCs/>
        </w:rPr>
      </w:pPr>
      <w:r w:rsidRPr="00E76DC5">
        <w:rPr>
          <w:rFonts w:ascii="Calibri" w:hAnsi="Calibri"/>
          <w:b/>
          <w:bCs/>
        </w:rPr>
        <w:t>OUR RESPONSE TO THE HEART OF GOD</w:t>
      </w:r>
    </w:p>
    <w:p w14:paraId="32BF1D18" w14:textId="77777777" w:rsidR="00E76DC5" w:rsidRPr="00E76DC5" w:rsidRDefault="00E76DC5" w:rsidP="00E76DC5">
      <w:pPr>
        <w:spacing w:line="276" w:lineRule="auto"/>
        <w:rPr>
          <w:rFonts w:ascii="Calibri" w:hAnsi="Calibri"/>
          <w:b/>
          <w:bCs/>
        </w:rPr>
      </w:pPr>
    </w:p>
    <w:p w14:paraId="68CBEB5F" w14:textId="77777777" w:rsidR="00E76DC5" w:rsidRPr="00E76DC5" w:rsidRDefault="00E76DC5" w:rsidP="00E76DC5">
      <w:pPr>
        <w:spacing w:line="276" w:lineRule="auto"/>
        <w:rPr>
          <w:rFonts w:ascii="Calibri" w:hAnsi="Calibri"/>
          <w:b/>
          <w:bCs/>
        </w:rPr>
      </w:pPr>
      <w:r w:rsidRPr="00E76DC5">
        <w:rPr>
          <w:rFonts w:ascii="Calibri" w:hAnsi="Calibri"/>
          <w:b/>
          <w:bCs/>
        </w:rPr>
        <w:t>1. Recognize Your Value</w:t>
      </w:r>
    </w:p>
    <w:p w14:paraId="72118A8D" w14:textId="77777777" w:rsidR="00E76DC5" w:rsidRPr="00E76DC5" w:rsidRDefault="00E76DC5" w:rsidP="00E76DC5">
      <w:pPr>
        <w:spacing w:line="276" w:lineRule="auto"/>
        <w:rPr>
          <w:rFonts w:ascii="Calibri" w:hAnsi="Calibri"/>
          <w:b/>
          <w:bCs/>
        </w:rPr>
      </w:pPr>
    </w:p>
    <w:p w14:paraId="25FD4AC5" w14:textId="77777777" w:rsidR="00E76DC5" w:rsidRPr="00E76DC5" w:rsidRDefault="00E76DC5" w:rsidP="00E76DC5">
      <w:pPr>
        <w:spacing w:line="276" w:lineRule="auto"/>
        <w:rPr>
          <w:rFonts w:ascii="Calibri" w:hAnsi="Calibri"/>
          <w:b/>
          <w:bCs/>
        </w:rPr>
      </w:pPr>
      <w:r w:rsidRPr="00E76DC5">
        <w:rPr>
          <w:rFonts w:ascii="Calibri" w:hAnsi="Calibri"/>
          <w:b/>
          <w:bCs/>
        </w:rPr>
        <w:t>2. Return Through Repentance</w:t>
      </w:r>
    </w:p>
    <w:p w14:paraId="012A31AD" w14:textId="77777777" w:rsidR="00E76DC5" w:rsidRPr="00E76DC5" w:rsidRDefault="00E76DC5" w:rsidP="00E76DC5">
      <w:pPr>
        <w:spacing w:line="276" w:lineRule="auto"/>
        <w:rPr>
          <w:rFonts w:ascii="Calibri" w:hAnsi="Calibri"/>
          <w:b/>
          <w:bCs/>
        </w:rPr>
      </w:pPr>
    </w:p>
    <w:p w14:paraId="4AC05F9C" w14:textId="77777777" w:rsidR="00E76DC5" w:rsidRPr="00E76DC5" w:rsidRDefault="00E76DC5" w:rsidP="00E76DC5">
      <w:pPr>
        <w:spacing w:line="276" w:lineRule="auto"/>
        <w:rPr>
          <w:rFonts w:ascii="Calibri" w:hAnsi="Calibri"/>
        </w:rPr>
      </w:pPr>
      <w:r w:rsidRPr="00E76DC5">
        <w:rPr>
          <w:rFonts w:ascii="Calibri" w:hAnsi="Calibri"/>
        </w:rPr>
        <w:t>“I tell you, in the same way, there will be more joy in heaven over one sinner who repents than over ninety-nine righteous people who don’t need repentance.”</w:t>
      </w:r>
    </w:p>
    <w:p w14:paraId="5120D27E" w14:textId="77777777" w:rsidR="00E76DC5" w:rsidRPr="00E76DC5" w:rsidRDefault="00E76DC5" w:rsidP="00E76DC5">
      <w:pPr>
        <w:spacing w:line="276" w:lineRule="auto"/>
        <w:rPr>
          <w:rFonts w:ascii="Calibri" w:hAnsi="Calibri"/>
        </w:rPr>
      </w:pPr>
      <w:r w:rsidRPr="00E76DC5">
        <w:rPr>
          <w:rFonts w:ascii="Calibri" w:hAnsi="Calibri"/>
        </w:rPr>
        <w:t>Luke 15:7 (CSB)</w:t>
      </w:r>
    </w:p>
    <w:p w14:paraId="73380383" w14:textId="77777777" w:rsidR="00E76DC5" w:rsidRPr="00E76DC5" w:rsidRDefault="00E76DC5" w:rsidP="00E76DC5">
      <w:pPr>
        <w:spacing w:line="276" w:lineRule="auto"/>
        <w:rPr>
          <w:rFonts w:ascii="Calibri" w:hAnsi="Calibri"/>
        </w:rPr>
      </w:pPr>
    </w:p>
    <w:p w14:paraId="46EBAD54" w14:textId="77777777" w:rsidR="00E76DC5" w:rsidRPr="00E76DC5" w:rsidRDefault="00E76DC5" w:rsidP="00E76DC5">
      <w:pPr>
        <w:spacing w:line="276" w:lineRule="auto"/>
        <w:rPr>
          <w:rFonts w:ascii="Calibri" w:hAnsi="Calibri"/>
          <w:b/>
          <w:bCs/>
          <w:i/>
          <w:iCs/>
        </w:rPr>
      </w:pPr>
      <w:r w:rsidRPr="00E76DC5">
        <w:rPr>
          <w:rFonts w:ascii="Calibri" w:hAnsi="Calibri"/>
          <w:b/>
          <w:bCs/>
          <w:i/>
          <w:iCs/>
        </w:rPr>
        <w:t>Confession</w:t>
      </w:r>
    </w:p>
    <w:p w14:paraId="5A654934" w14:textId="77777777" w:rsidR="00E76DC5" w:rsidRPr="00E76DC5" w:rsidRDefault="00E76DC5" w:rsidP="00E76DC5">
      <w:pPr>
        <w:spacing w:line="276" w:lineRule="auto"/>
        <w:rPr>
          <w:rFonts w:ascii="Calibri" w:hAnsi="Calibri"/>
        </w:rPr>
      </w:pPr>
    </w:p>
    <w:p w14:paraId="7AB639FC" w14:textId="77777777" w:rsidR="00E76DC5" w:rsidRPr="00E76DC5" w:rsidRDefault="00E76DC5" w:rsidP="00E76DC5">
      <w:pPr>
        <w:spacing w:line="276" w:lineRule="auto"/>
        <w:rPr>
          <w:rFonts w:ascii="Calibri" w:hAnsi="Calibri"/>
        </w:rPr>
      </w:pPr>
      <w:r w:rsidRPr="00E76DC5">
        <w:rPr>
          <w:rFonts w:ascii="Calibri" w:hAnsi="Calibri"/>
        </w:rPr>
        <w:t>“If we confess our sins, he is faithful and righteous to forgive us our sins and to cleanse us from all unrighteousness.”</w:t>
      </w:r>
    </w:p>
    <w:p w14:paraId="3BDB808B" w14:textId="77777777" w:rsidR="00E76DC5" w:rsidRPr="00E76DC5" w:rsidRDefault="00E76DC5" w:rsidP="00E76DC5">
      <w:pPr>
        <w:spacing w:line="276" w:lineRule="auto"/>
        <w:rPr>
          <w:rFonts w:ascii="Calibri" w:hAnsi="Calibri"/>
        </w:rPr>
      </w:pPr>
      <w:r w:rsidRPr="00E76DC5">
        <w:rPr>
          <w:rFonts w:ascii="Calibri" w:hAnsi="Calibri"/>
        </w:rPr>
        <w:t>1 John 1:9 (CSB)</w:t>
      </w:r>
    </w:p>
    <w:p w14:paraId="6EDF220B" w14:textId="77777777" w:rsidR="00E76DC5" w:rsidRPr="00E76DC5" w:rsidRDefault="00E76DC5" w:rsidP="00E76DC5">
      <w:pPr>
        <w:spacing w:line="276" w:lineRule="auto"/>
        <w:rPr>
          <w:rFonts w:ascii="Calibri" w:hAnsi="Calibri"/>
        </w:rPr>
      </w:pPr>
    </w:p>
    <w:p w14:paraId="012A0021" w14:textId="77777777" w:rsidR="00E76DC5" w:rsidRPr="00E76DC5" w:rsidRDefault="00E76DC5" w:rsidP="00E76DC5">
      <w:pPr>
        <w:spacing w:line="276" w:lineRule="auto"/>
        <w:rPr>
          <w:rFonts w:ascii="Calibri" w:hAnsi="Calibri"/>
          <w:b/>
          <w:bCs/>
          <w:i/>
          <w:iCs/>
        </w:rPr>
      </w:pPr>
      <w:r w:rsidRPr="00E76DC5">
        <w:rPr>
          <w:rFonts w:ascii="Calibri" w:hAnsi="Calibri"/>
          <w:b/>
          <w:bCs/>
          <w:i/>
          <w:iCs/>
        </w:rPr>
        <w:t>Contrition</w:t>
      </w:r>
    </w:p>
    <w:p w14:paraId="43539654" w14:textId="77777777" w:rsidR="00E76DC5" w:rsidRPr="00E76DC5" w:rsidRDefault="00E76DC5" w:rsidP="00E76DC5">
      <w:pPr>
        <w:spacing w:line="276" w:lineRule="auto"/>
        <w:rPr>
          <w:rFonts w:ascii="Calibri" w:hAnsi="Calibri"/>
        </w:rPr>
      </w:pPr>
    </w:p>
    <w:p w14:paraId="78BAF206" w14:textId="77777777" w:rsidR="00E76DC5" w:rsidRPr="00E76DC5" w:rsidRDefault="00E76DC5" w:rsidP="00E76DC5">
      <w:pPr>
        <w:spacing w:line="276" w:lineRule="auto"/>
        <w:rPr>
          <w:rFonts w:ascii="Calibri" w:hAnsi="Calibri"/>
          <w:b/>
          <w:bCs/>
          <w:i/>
          <w:iCs/>
        </w:rPr>
      </w:pPr>
      <w:r w:rsidRPr="00E76DC5">
        <w:rPr>
          <w:rFonts w:ascii="Calibri" w:hAnsi="Calibri"/>
          <w:b/>
          <w:bCs/>
          <w:i/>
          <w:iCs/>
        </w:rPr>
        <w:t>Change</w:t>
      </w:r>
    </w:p>
    <w:p w14:paraId="36E3CFDC" w14:textId="77777777" w:rsidR="00E76DC5" w:rsidRPr="00E76DC5" w:rsidRDefault="00E76DC5" w:rsidP="00E76DC5">
      <w:pPr>
        <w:spacing w:line="276" w:lineRule="auto"/>
        <w:rPr>
          <w:rFonts w:ascii="Calibri" w:hAnsi="Calibri"/>
        </w:rPr>
      </w:pPr>
      <w:r w:rsidRPr="00E76DC5">
        <w:rPr>
          <w:rFonts w:ascii="Calibri" w:hAnsi="Calibri"/>
        </w:rPr>
        <w:br/>
        <w:t>"Therefore repent and turn back, so that your sins may be wiped out, that seasons of refreshing may come from the presence of the Lord.”</w:t>
      </w:r>
    </w:p>
    <w:p w14:paraId="5CA9F22D" w14:textId="77777777" w:rsidR="00E76DC5" w:rsidRPr="00E76DC5" w:rsidRDefault="00E76DC5" w:rsidP="00E76DC5">
      <w:pPr>
        <w:spacing w:line="276" w:lineRule="auto"/>
        <w:rPr>
          <w:rFonts w:ascii="Calibri" w:hAnsi="Calibri"/>
        </w:rPr>
      </w:pPr>
      <w:r w:rsidRPr="00E76DC5">
        <w:rPr>
          <w:rFonts w:ascii="Calibri" w:hAnsi="Calibri"/>
        </w:rPr>
        <w:t>Acts 3:19 (CSB)</w:t>
      </w:r>
    </w:p>
    <w:p w14:paraId="7EBC9E95" w14:textId="77777777" w:rsidR="00E76DC5" w:rsidRPr="00E76DC5" w:rsidRDefault="00E76DC5" w:rsidP="00E76DC5">
      <w:pPr>
        <w:spacing w:line="276" w:lineRule="auto"/>
        <w:rPr>
          <w:rFonts w:ascii="Calibri" w:hAnsi="Calibri"/>
        </w:rPr>
      </w:pPr>
    </w:p>
    <w:p w14:paraId="251CAC19" w14:textId="77777777" w:rsidR="00E76DC5" w:rsidRPr="00E76DC5" w:rsidRDefault="00E76DC5" w:rsidP="00E76DC5">
      <w:pPr>
        <w:spacing w:line="276" w:lineRule="auto"/>
        <w:rPr>
          <w:rFonts w:ascii="Calibri" w:hAnsi="Calibri"/>
          <w:b/>
          <w:bCs/>
        </w:rPr>
      </w:pPr>
      <w:r w:rsidRPr="00E76DC5">
        <w:rPr>
          <w:rFonts w:ascii="Calibri" w:hAnsi="Calibri"/>
          <w:b/>
          <w:bCs/>
        </w:rPr>
        <w:t xml:space="preserve">3. Rejoice Over </w:t>
      </w:r>
      <w:proofErr w:type="gramStart"/>
      <w:r w:rsidRPr="00E76DC5">
        <w:rPr>
          <w:rFonts w:ascii="Calibri" w:hAnsi="Calibri"/>
          <w:b/>
          <w:bCs/>
        </w:rPr>
        <w:t>The</w:t>
      </w:r>
      <w:proofErr w:type="gramEnd"/>
      <w:r w:rsidRPr="00E76DC5">
        <w:rPr>
          <w:rFonts w:ascii="Calibri" w:hAnsi="Calibri"/>
          <w:b/>
          <w:bCs/>
        </w:rPr>
        <w:t xml:space="preserve"> Found</w:t>
      </w:r>
    </w:p>
    <w:p w14:paraId="5802F932" w14:textId="77777777" w:rsidR="00E76DC5" w:rsidRPr="00E76DC5" w:rsidRDefault="00E76DC5" w:rsidP="00E76DC5">
      <w:pPr>
        <w:spacing w:line="276" w:lineRule="auto"/>
        <w:rPr>
          <w:rFonts w:ascii="Calibri" w:hAnsi="Calibri"/>
          <w:b/>
          <w:bCs/>
        </w:rPr>
      </w:pPr>
    </w:p>
    <w:p w14:paraId="051EE343" w14:textId="77777777" w:rsidR="00E76DC5" w:rsidRPr="00E76DC5" w:rsidRDefault="00E76DC5" w:rsidP="00E76DC5">
      <w:pPr>
        <w:spacing w:line="276" w:lineRule="auto"/>
        <w:rPr>
          <w:rFonts w:ascii="Calibri" w:hAnsi="Calibri"/>
        </w:rPr>
      </w:pPr>
      <w:r w:rsidRPr="00E76DC5">
        <w:rPr>
          <w:rFonts w:ascii="Calibri" w:hAnsi="Calibri"/>
        </w:rPr>
        <w:t>"There will be more joy in heaven over one sinner who repents than over ninety-nine righteous people who don't need repentance.”</w:t>
      </w:r>
    </w:p>
    <w:p w14:paraId="0D012AA1" w14:textId="77777777" w:rsidR="00E76DC5" w:rsidRPr="00E76DC5" w:rsidRDefault="00E76DC5" w:rsidP="00E76DC5">
      <w:pPr>
        <w:spacing w:line="276" w:lineRule="auto"/>
        <w:rPr>
          <w:rFonts w:ascii="Calibri" w:hAnsi="Calibri"/>
        </w:rPr>
      </w:pPr>
      <w:r w:rsidRPr="00E76DC5">
        <w:rPr>
          <w:rFonts w:ascii="Calibri" w:hAnsi="Calibri"/>
        </w:rPr>
        <w:t>Luke 15:7 (CSB)</w:t>
      </w:r>
    </w:p>
    <w:p w14:paraId="00CD1931" w14:textId="77777777" w:rsidR="00E76DC5" w:rsidRPr="00E76DC5" w:rsidRDefault="00E76DC5" w:rsidP="00E76DC5">
      <w:pPr>
        <w:spacing w:line="276" w:lineRule="auto"/>
        <w:rPr>
          <w:rFonts w:ascii="Calibri" w:hAnsi="Calibri"/>
        </w:rPr>
      </w:pPr>
    </w:p>
    <w:p w14:paraId="574C10D7" w14:textId="77777777" w:rsidR="00E76DC5" w:rsidRPr="00E76DC5" w:rsidRDefault="00E76DC5" w:rsidP="00E76DC5">
      <w:pPr>
        <w:spacing w:line="276" w:lineRule="auto"/>
        <w:rPr>
          <w:rFonts w:ascii="Calibri" w:hAnsi="Calibri"/>
          <w:b/>
          <w:bCs/>
        </w:rPr>
      </w:pPr>
      <w:r w:rsidRPr="00E76DC5">
        <w:rPr>
          <w:rFonts w:ascii="Calibri" w:hAnsi="Calibri"/>
          <w:b/>
          <w:bCs/>
        </w:rPr>
        <w:t xml:space="preserve">4. Reach Out </w:t>
      </w:r>
      <w:proofErr w:type="gramStart"/>
      <w:r w:rsidRPr="00E76DC5">
        <w:rPr>
          <w:rFonts w:ascii="Calibri" w:hAnsi="Calibri"/>
          <w:b/>
          <w:bCs/>
        </w:rPr>
        <w:t>To</w:t>
      </w:r>
      <w:proofErr w:type="gramEnd"/>
      <w:r w:rsidRPr="00E76DC5">
        <w:rPr>
          <w:rFonts w:ascii="Calibri" w:hAnsi="Calibri"/>
          <w:b/>
          <w:bCs/>
        </w:rPr>
        <w:t xml:space="preserve"> </w:t>
      </w:r>
      <w:proofErr w:type="gramStart"/>
      <w:r w:rsidRPr="00E76DC5">
        <w:rPr>
          <w:rFonts w:ascii="Calibri" w:hAnsi="Calibri"/>
          <w:b/>
          <w:bCs/>
        </w:rPr>
        <w:t>The</w:t>
      </w:r>
      <w:proofErr w:type="gramEnd"/>
      <w:r w:rsidRPr="00E76DC5">
        <w:rPr>
          <w:rFonts w:ascii="Calibri" w:hAnsi="Calibri"/>
          <w:b/>
          <w:bCs/>
        </w:rPr>
        <w:t xml:space="preserve"> Wandering</w:t>
      </w:r>
    </w:p>
    <w:p w14:paraId="12E548F9" w14:textId="5E2CDF9B" w:rsidR="009D7446" w:rsidRPr="00DC760B" w:rsidRDefault="009D7446" w:rsidP="009E4AB7">
      <w:pPr>
        <w:spacing w:line="276" w:lineRule="auto"/>
        <w:rPr>
          <w:rFonts w:ascii="Calibri" w:hAnsi="Calibri"/>
        </w:rPr>
      </w:pPr>
    </w:p>
    <w:sectPr w:rsidR="009D7446" w:rsidRPr="00DC760B">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86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7C2B6" w14:textId="77777777" w:rsidR="005226BD" w:rsidRDefault="005226BD">
      <w:r>
        <w:separator/>
      </w:r>
    </w:p>
  </w:endnote>
  <w:endnote w:type="continuationSeparator" w:id="0">
    <w:p w14:paraId="7593651E" w14:textId="77777777" w:rsidR="005226BD" w:rsidRDefault="005226BD">
      <w:r>
        <w:continuationSeparator/>
      </w:r>
    </w:p>
  </w:endnote>
  <w:endnote w:type="continuationNotice" w:id="1">
    <w:p w14:paraId="0524178C" w14:textId="77777777" w:rsidR="005226BD" w:rsidRDefault="005226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w:panose1 w:val="00000000000000000000"/>
    <w:charset w:val="00"/>
    <w:family w:val="modern"/>
    <w:pitch w:val="fixed"/>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992A3" w14:textId="77777777" w:rsidR="00627A01" w:rsidRDefault="00627A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981E0" w14:textId="77777777" w:rsidR="005E7A87" w:rsidRDefault="000D064C" w:rsidP="00E001F4">
    <w:pPr>
      <w:pStyle w:val="Footer"/>
      <w:jc w:val="right"/>
    </w:pPr>
    <w:r>
      <w:tab/>
    </w:r>
  </w:p>
  <w:p w14:paraId="12D86930" w14:textId="3D6D8D05" w:rsidR="000D064C" w:rsidRPr="00E001F4" w:rsidRDefault="00A11D21" w:rsidP="00A11D21">
    <w:pPr>
      <w:pStyle w:val="Footer"/>
      <w:rPr>
        <w:rFonts w:ascii="Calibri" w:hAnsi="Calibri"/>
      </w:rPr>
    </w:pPr>
    <w:r>
      <w:rPr>
        <w:rFonts w:ascii="Calibri" w:hAnsi="Calibri"/>
        <w:b/>
        <w:bCs/>
      </w:rPr>
      <w:tab/>
    </w:r>
    <w:r w:rsidR="00E76DC5">
      <w:rPr>
        <w:rFonts w:ascii="Calibri" w:hAnsi="Calibri"/>
        <w:b/>
        <w:bCs/>
      </w:rPr>
      <w:t>Heaven’s Most Epic Rescue</w:t>
    </w:r>
    <w:r w:rsidR="000D064C" w:rsidRPr="00E001F4">
      <w:rPr>
        <w:rFonts w:ascii="Calibri" w:hAnsi="Calibri"/>
      </w:rPr>
      <w:tab/>
      <w:t xml:space="preserve">Page </w:t>
    </w:r>
    <w:r w:rsidR="000D064C" w:rsidRPr="00E001F4">
      <w:rPr>
        <w:rFonts w:ascii="Calibri" w:hAnsi="Calibri"/>
        <w:b/>
        <w:bCs/>
      </w:rPr>
      <w:fldChar w:fldCharType="begin"/>
    </w:r>
    <w:r w:rsidR="000D064C" w:rsidRPr="00E001F4">
      <w:rPr>
        <w:rFonts w:ascii="Calibri" w:hAnsi="Calibri"/>
        <w:b/>
        <w:bCs/>
      </w:rPr>
      <w:instrText xml:space="preserve"> PAGE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r w:rsidR="000D064C" w:rsidRPr="00E001F4">
      <w:rPr>
        <w:rFonts w:ascii="Calibri" w:hAnsi="Calibri"/>
      </w:rPr>
      <w:t xml:space="preserve"> of </w:t>
    </w:r>
    <w:r w:rsidR="000D064C" w:rsidRPr="00E001F4">
      <w:rPr>
        <w:rFonts w:ascii="Calibri" w:hAnsi="Calibri"/>
        <w:b/>
        <w:bCs/>
      </w:rPr>
      <w:fldChar w:fldCharType="begin"/>
    </w:r>
    <w:r w:rsidR="000D064C" w:rsidRPr="00E001F4">
      <w:rPr>
        <w:rFonts w:ascii="Calibri" w:hAnsi="Calibri"/>
        <w:b/>
        <w:bCs/>
      </w:rPr>
      <w:instrText xml:space="preserve"> NUMPAGES  </w:instrText>
    </w:r>
    <w:r w:rsidR="000D064C" w:rsidRPr="00E001F4">
      <w:rPr>
        <w:rFonts w:ascii="Calibri" w:hAnsi="Calibri"/>
        <w:b/>
        <w:bCs/>
      </w:rPr>
      <w:fldChar w:fldCharType="separate"/>
    </w:r>
    <w:r w:rsidR="000D064C" w:rsidRPr="00E001F4">
      <w:rPr>
        <w:rFonts w:ascii="Calibri" w:hAnsi="Calibri"/>
        <w:b/>
        <w:bCs/>
        <w:noProof/>
      </w:rPr>
      <w:t>2</w:t>
    </w:r>
    <w:r w:rsidR="000D064C" w:rsidRPr="00E001F4">
      <w:rPr>
        <w:rFonts w:ascii="Calibri" w:hAnsi="Calibri"/>
        <w:b/>
        <w:bCs/>
      </w:rPr>
      <w:fldChar w:fldCharType="end"/>
    </w:r>
  </w:p>
  <w:p w14:paraId="1347FEC1" w14:textId="77777777" w:rsidR="000D064C" w:rsidRDefault="000D06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B1F0" w14:textId="77777777" w:rsidR="00627A01" w:rsidRDefault="00627A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1DFD00" w14:textId="77777777" w:rsidR="005226BD" w:rsidRDefault="005226BD">
      <w:r>
        <w:separator/>
      </w:r>
    </w:p>
  </w:footnote>
  <w:footnote w:type="continuationSeparator" w:id="0">
    <w:p w14:paraId="7DAA608A" w14:textId="77777777" w:rsidR="005226BD" w:rsidRDefault="005226BD">
      <w:r>
        <w:continuationSeparator/>
      </w:r>
    </w:p>
  </w:footnote>
  <w:footnote w:type="continuationNotice" w:id="1">
    <w:p w14:paraId="0B8CD6DF" w14:textId="77777777" w:rsidR="005226BD" w:rsidRDefault="005226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E120B" w14:textId="77777777" w:rsidR="005E7A87" w:rsidRDefault="005E7A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32015" w14:textId="77777777" w:rsidR="000D064C" w:rsidRDefault="000D064C">
    <w:pPr>
      <w:pStyle w:val="Header"/>
    </w:pPr>
  </w:p>
  <w:p w14:paraId="5F7291E8" w14:textId="77777777" w:rsidR="000D064C" w:rsidRDefault="000D06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075E4" w14:textId="77777777" w:rsidR="005E7A87" w:rsidRDefault="005E7A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504979019">
    <w:abstractNumId w:val="8"/>
  </w:num>
  <w:num w:numId="2" w16cid:durableId="2137942001">
    <w:abstractNumId w:val="6"/>
  </w:num>
  <w:num w:numId="3" w16cid:durableId="1394428283">
    <w:abstractNumId w:val="5"/>
  </w:num>
  <w:num w:numId="4" w16cid:durableId="711808478">
    <w:abstractNumId w:val="4"/>
  </w:num>
  <w:num w:numId="5" w16cid:durableId="1534273392">
    <w:abstractNumId w:val="7"/>
  </w:num>
  <w:num w:numId="6" w16cid:durableId="919826270">
    <w:abstractNumId w:val="3"/>
  </w:num>
  <w:num w:numId="7" w16cid:durableId="800345066">
    <w:abstractNumId w:val="2"/>
  </w:num>
  <w:num w:numId="8" w16cid:durableId="332336495">
    <w:abstractNumId w:val="1"/>
  </w:num>
  <w:num w:numId="9" w16cid:durableId="80835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embedSystemFonts/>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2E68D70-2F0C-4244-8779-4C970D6EC2C8}"/>
    <w:docVar w:name="dgnword-eventsink" w:val="66079520"/>
  </w:docVars>
  <w:rsids>
    <w:rsidRoot w:val="00866B7A"/>
    <w:rsid w:val="00002C62"/>
    <w:rsid w:val="000058A9"/>
    <w:rsid w:val="00007C04"/>
    <w:rsid w:val="000101D8"/>
    <w:rsid w:val="000122AD"/>
    <w:rsid w:val="00013A7D"/>
    <w:rsid w:val="00024966"/>
    <w:rsid w:val="0002554A"/>
    <w:rsid w:val="00025D6B"/>
    <w:rsid w:val="00026902"/>
    <w:rsid w:val="00026CF2"/>
    <w:rsid w:val="00036952"/>
    <w:rsid w:val="000427BF"/>
    <w:rsid w:val="00045681"/>
    <w:rsid w:val="00046BD4"/>
    <w:rsid w:val="00047929"/>
    <w:rsid w:val="000529A4"/>
    <w:rsid w:val="000732B4"/>
    <w:rsid w:val="00082D3E"/>
    <w:rsid w:val="0008638E"/>
    <w:rsid w:val="00092635"/>
    <w:rsid w:val="00095757"/>
    <w:rsid w:val="000957B4"/>
    <w:rsid w:val="000966E0"/>
    <w:rsid w:val="000A14EA"/>
    <w:rsid w:val="000A5122"/>
    <w:rsid w:val="000B327E"/>
    <w:rsid w:val="000C27DD"/>
    <w:rsid w:val="000D064C"/>
    <w:rsid w:val="000D6515"/>
    <w:rsid w:val="000D68F0"/>
    <w:rsid w:val="000E5645"/>
    <w:rsid w:val="000F3521"/>
    <w:rsid w:val="000F352B"/>
    <w:rsid w:val="000F3E99"/>
    <w:rsid w:val="000F78CC"/>
    <w:rsid w:val="00100E61"/>
    <w:rsid w:val="00101707"/>
    <w:rsid w:val="00111F35"/>
    <w:rsid w:val="00112934"/>
    <w:rsid w:val="00115B54"/>
    <w:rsid w:val="001307E2"/>
    <w:rsid w:val="00134671"/>
    <w:rsid w:val="00135D5D"/>
    <w:rsid w:val="00144288"/>
    <w:rsid w:val="001461B1"/>
    <w:rsid w:val="00153B63"/>
    <w:rsid w:val="00163F0F"/>
    <w:rsid w:val="001822A0"/>
    <w:rsid w:val="00185CA0"/>
    <w:rsid w:val="001903F1"/>
    <w:rsid w:val="001A2F4C"/>
    <w:rsid w:val="001A3BD3"/>
    <w:rsid w:val="001A4038"/>
    <w:rsid w:val="001C6DAF"/>
    <w:rsid w:val="001D03A5"/>
    <w:rsid w:val="001D3CC2"/>
    <w:rsid w:val="001E3993"/>
    <w:rsid w:val="001F2E97"/>
    <w:rsid w:val="001F736C"/>
    <w:rsid w:val="00207298"/>
    <w:rsid w:val="002252B6"/>
    <w:rsid w:val="002255D9"/>
    <w:rsid w:val="002358DC"/>
    <w:rsid w:val="00236A18"/>
    <w:rsid w:val="00236AB3"/>
    <w:rsid w:val="00255946"/>
    <w:rsid w:val="002624CD"/>
    <w:rsid w:val="00272DD2"/>
    <w:rsid w:val="00274BB9"/>
    <w:rsid w:val="0028034F"/>
    <w:rsid w:val="00285843"/>
    <w:rsid w:val="00290511"/>
    <w:rsid w:val="002A27F0"/>
    <w:rsid w:val="002B71A4"/>
    <w:rsid w:val="002B7D3B"/>
    <w:rsid w:val="002B7DA4"/>
    <w:rsid w:val="002C6F20"/>
    <w:rsid w:val="002D3E02"/>
    <w:rsid w:val="002D6FF3"/>
    <w:rsid w:val="002E1AD4"/>
    <w:rsid w:val="002F3A62"/>
    <w:rsid w:val="002F6231"/>
    <w:rsid w:val="00310573"/>
    <w:rsid w:val="00313F0F"/>
    <w:rsid w:val="003259AC"/>
    <w:rsid w:val="00326B05"/>
    <w:rsid w:val="00327235"/>
    <w:rsid w:val="003351DD"/>
    <w:rsid w:val="003360D2"/>
    <w:rsid w:val="0034188B"/>
    <w:rsid w:val="00343923"/>
    <w:rsid w:val="00346C31"/>
    <w:rsid w:val="00367BC2"/>
    <w:rsid w:val="00371469"/>
    <w:rsid w:val="003749C4"/>
    <w:rsid w:val="00386B56"/>
    <w:rsid w:val="00394E73"/>
    <w:rsid w:val="00397B66"/>
    <w:rsid w:val="00397EA2"/>
    <w:rsid w:val="003B4BBB"/>
    <w:rsid w:val="003C1E8D"/>
    <w:rsid w:val="003C695F"/>
    <w:rsid w:val="003D1638"/>
    <w:rsid w:val="003D2E36"/>
    <w:rsid w:val="003E0C7C"/>
    <w:rsid w:val="003E3313"/>
    <w:rsid w:val="003E6080"/>
    <w:rsid w:val="003F23DC"/>
    <w:rsid w:val="003F3A2E"/>
    <w:rsid w:val="003F6FC6"/>
    <w:rsid w:val="00403663"/>
    <w:rsid w:val="00404A59"/>
    <w:rsid w:val="004176C3"/>
    <w:rsid w:val="0042042A"/>
    <w:rsid w:val="00420DFE"/>
    <w:rsid w:val="00423B74"/>
    <w:rsid w:val="00427806"/>
    <w:rsid w:val="00436846"/>
    <w:rsid w:val="00440449"/>
    <w:rsid w:val="00442464"/>
    <w:rsid w:val="00447886"/>
    <w:rsid w:val="004511A1"/>
    <w:rsid w:val="00463090"/>
    <w:rsid w:val="004816A2"/>
    <w:rsid w:val="004A349B"/>
    <w:rsid w:val="004A73C5"/>
    <w:rsid w:val="004B20E1"/>
    <w:rsid w:val="004B25B5"/>
    <w:rsid w:val="004C3050"/>
    <w:rsid w:val="004C5E5A"/>
    <w:rsid w:val="004D1C32"/>
    <w:rsid w:val="004E7372"/>
    <w:rsid w:val="004F7185"/>
    <w:rsid w:val="005039D4"/>
    <w:rsid w:val="00504A84"/>
    <w:rsid w:val="005135BB"/>
    <w:rsid w:val="00514E43"/>
    <w:rsid w:val="00521FAA"/>
    <w:rsid w:val="005226BD"/>
    <w:rsid w:val="005250E7"/>
    <w:rsid w:val="00532366"/>
    <w:rsid w:val="00554E4A"/>
    <w:rsid w:val="0057422B"/>
    <w:rsid w:val="00577301"/>
    <w:rsid w:val="00582FFE"/>
    <w:rsid w:val="00585F84"/>
    <w:rsid w:val="005922EB"/>
    <w:rsid w:val="005B2103"/>
    <w:rsid w:val="005B3057"/>
    <w:rsid w:val="005B43AA"/>
    <w:rsid w:val="005B5A7B"/>
    <w:rsid w:val="005C25AD"/>
    <w:rsid w:val="005D45B6"/>
    <w:rsid w:val="005E1B8C"/>
    <w:rsid w:val="005E30D7"/>
    <w:rsid w:val="005E3D64"/>
    <w:rsid w:val="005E7A87"/>
    <w:rsid w:val="006064FA"/>
    <w:rsid w:val="0062720A"/>
    <w:rsid w:val="00627A01"/>
    <w:rsid w:val="00631CBE"/>
    <w:rsid w:val="006652C7"/>
    <w:rsid w:val="006666D7"/>
    <w:rsid w:val="00672F9E"/>
    <w:rsid w:val="00676E96"/>
    <w:rsid w:val="006A01A4"/>
    <w:rsid w:val="006A24A7"/>
    <w:rsid w:val="006A6FCB"/>
    <w:rsid w:val="006A7C94"/>
    <w:rsid w:val="006B1A5C"/>
    <w:rsid w:val="006B7862"/>
    <w:rsid w:val="006C31A8"/>
    <w:rsid w:val="006C4559"/>
    <w:rsid w:val="006D24DF"/>
    <w:rsid w:val="006D3136"/>
    <w:rsid w:val="006D3F80"/>
    <w:rsid w:val="006D5364"/>
    <w:rsid w:val="006E255D"/>
    <w:rsid w:val="006E4F39"/>
    <w:rsid w:val="006E77E6"/>
    <w:rsid w:val="00702914"/>
    <w:rsid w:val="00713848"/>
    <w:rsid w:val="007276E1"/>
    <w:rsid w:val="007630E7"/>
    <w:rsid w:val="0076639A"/>
    <w:rsid w:val="00784533"/>
    <w:rsid w:val="00791189"/>
    <w:rsid w:val="007960BA"/>
    <w:rsid w:val="007A6325"/>
    <w:rsid w:val="007C5C95"/>
    <w:rsid w:val="007E1319"/>
    <w:rsid w:val="007F5E3F"/>
    <w:rsid w:val="008073BF"/>
    <w:rsid w:val="00822AB9"/>
    <w:rsid w:val="00827E96"/>
    <w:rsid w:val="008356BD"/>
    <w:rsid w:val="0084063F"/>
    <w:rsid w:val="00861BBA"/>
    <w:rsid w:val="008660EA"/>
    <w:rsid w:val="00866B7A"/>
    <w:rsid w:val="00870C4A"/>
    <w:rsid w:val="00872B1A"/>
    <w:rsid w:val="00872E3D"/>
    <w:rsid w:val="00873D30"/>
    <w:rsid w:val="00890144"/>
    <w:rsid w:val="00894E92"/>
    <w:rsid w:val="00895E2E"/>
    <w:rsid w:val="008A71E5"/>
    <w:rsid w:val="008B653B"/>
    <w:rsid w:val="008B7283"/>
    <w:rsid w:val="008C0CBE"/>
    <w:rsid w:val="008C653F"/>
    <w:rsid w:val="008D3643"/>
    <w:rsid w:val="00907C7C"/>
    <w:rsid w:val="0091120A"/>
    <w:rsid w:val="00911AC1"/>
    <w:rsid w:val="00915AB5"/>
    <w:rsid w:val="00916AF7"/>
    <w:rsid w:val="009175B4"/>
    <w:rsid w:val="00923C10"/>
    <w:rsid w:val="00937628"/>
    <w:rsid w:val="009417A7"/>
    <w:rsid w:val="00951E3F"/>
    <w:rsid w:val="00956D2C"/>
    <w:rsid w:val="0096052F"/>
    <w:rsid w:val="00963031"/>
    <w:rsid w:val="00972B7A"/>
    <w:rsid w:val="009921E2"/>
    <w:rsid w:val="00994505"/>
    <w:rsid w:val="00994C85"/>
    <w:rsid w:val="009969D3"/>
    <w:rsid w:val="009A3C4F"/>
    <w:rsid w:val="009A6DB5"/>
    <w:rsid w:val="009B0874"/>
    <w:rsid w:val="009B1AFB"/>
    <w:rsid w:val="009B35B5"/>
    <w:rsid w:val="009B408E"/>
    <w:rsid w:val="009B5711"/>
    <w:rsid w:val="009B579B"/>
    <w:rsid w:val="009B66A5"/>
    <w:rsid w:val="009B6985"/>
    <w:rsid w:val="009D293D"/>
    <w:rsid w:val="009D657D"/>
    <w:rsid w:val="009D7446"/>
    <w:rsid w:val="009E04CE"/>
    <w:rsid w:val="009E4AB7"/>
    <w:rsid w:val="009E5D50"/>
    <w:rsid w:val="009F29C0"/>
    <w:rsid w:val="009F6672"/>
    <w:rsid w:val="00A0763F"/>
    <w:rsid w:val="00A10632"/>
    <w:rsid w:val="00A11D21"/>
    <w:rsid w:val="00A34CAE"/>
    <w:rsid w:val="00A43A90"/>
    <w:rsid w:val="00A51274"/>
    <w:rsid w:val="00A51B63"/>
    <w:rsid w:val="00A64FC4"/>
    <w:rsid w:val="00A64FC9"/>
    <w:rsid w:val="00A65F89"/>
    <w:rsid w:val="00A82ACE"/>
    <w:rsid w:val="00A83591"/>
    <w:rsid w:val="00A837B0"/>
    <w:rsid w:val="00A93495"/>
    <w:rsid w:val="00A978D2"/>
    <w:rsid w:val="00AA5ED6"/>
    <w:rsid w:val="00AB12C5"/>
    <w:rsid w:val="00AB2A63"/>
    <w:rsid w:val="00AC1B83"/>
    <w:rsid w:val="00AC36A8"/>
    <w:rsid w:val="00AD59D2"/>
    <w:rsid w:val="00AF468A"/>
    <w:rsid w:val="00B03B8B"/>
    <w:rsid w:val="00B10327"/>
    <w:rsid w:val="00B158DB"/>
    <w:rsid w:val="00B23D61"/>
    <w:rsid w:val="00B3092B"/>
    <w:rsid w:val="00B40364"/>
    <w:rsid w:val="00B465BB"/>
    <w:rsid w:val="00B47A64"/>
    <w:rsid w:val="00B56A4D"/>
    <w:rsid w:val="00B604D0"/>
    <w:rsid w:val="00B90235"/>
    <w:rsid w:val="00B92770"/>
    <w:rsid w:val="00B940D4"/>
    <w:rsid w:val="00BA7A74"/>
    <w:rsid w:val="00BC10B4"/>
    <w:rsid w:val="00BD145D"/>
    <w:rsid w:val="00BD21E1"/>
    <w:rsid w:val="00BD63AF"/>
    <w:rsid w:val="00BE35BE"/>
    <w:rsid w:val="00BF7F06"/>
    <w:rsid w:val="00C013F2"/>
    <w:rsid w:val="00C01D01"/>
    <w:rsid w:val="00C133CA"/>
    <w:rsid w:val="00C21AF8"/>
    <w:rsid w:val="00C251B8"/>
    <w:rsid w:val="00C3572D"/>
    <w:rsid w:val="00C40161"/>
    <w:rsid w:val="00C64E5E"/>
    <w:rsid w:val="00C67DA9"/>
    <w:rsid w:val="00C80B1C"/>
    <w:rsid w:val="00C86674"/>
    <w:rsid w:val="00C95886"/>
    <w:rsid w:val="00CB2F64"/>
    <w:rsid w:val="00CC6B25"/>
    <w:rsid w:val="00CC7FC1"/>
    <w:rsid w:val="00CD108B"/>
    <w:rsid w:val="00CD5C4A"/>
    <w:rsid w:val="00CE52CA"/>
    <w:rsid w:val="00CE6359"/>
    <w:rsid w:val="00CF3B2A"/>
    <w:rsid w:val="00CF45D3"/>
    <w:rsid w:val="00CF696C"/>
    <w:rsid w:val="00CF7248"/>
    <w:rsid w:val="00D16B5F"/>
    <w:rsid w:val="00D17448"/>
    <w:rsid w:val="00D2027F"/>
    <w:rsid w:val="00D21495"/>
    <w:rsid w:val="00D220DB"/>
    <w:rsid w:val="00D22877"/>
    <w:rsid w:val="00D22EE5"/>
    <w:rsid w:val="00D3614E"/>
    <w:rsid w:val="00D373B7"/>
    <w:rsid w:val="00D43DBE"/>
    <w:rsid w:val="00D44685"/>
    <w:rsid w:val="00D46BAD"/>
    <w:rsid w:val="00D57390"/>
    <w:rsid w:val="00D6624D"/>
    <w:rsid w:val="00D80D10"/>
    <w:rsid w:val="00D86340"/>
    <w:rsid w:val="00D91F73"/>
    <w:rsid w:val="00D9240C"/>
    <w:rsid w:val="00D92F29"/>
    <w:rsid w:val="00D95E17"/>
    <w:rsid w:val="00DA0349"/>
    <w:rsid w:val="00DA7996"/>
    <w:rsid w:val="00DB2FD1"/>
    <w:rsid w:val="00DB7063"/>
    <w:rsid w:val="00DC3E39"/>
    <w:rsid w:val="00DC760B"/>
    <w:rsid w:val="00DD197D"/>
    <w:rsid w:val="00DD24DC"/>
    <w:rsid w:val="00DD2573"/>
    <w:rsid w:val="00DE0F70"/>
    <w:rsid w:val="00DE70E9"/>
    <w:rsid w:val="00DF09E4"/>
    <w:rsid w:val="00DF33A8"/>
    <w:rsid w:val="00DF3AF6"/>
    <w:rsid w:val="00DF7B5B"/>
    <w:rsid w:val="00E001F4"/>
    <w:rsid w:val="00E01194"/>
    <w:rsid w:val="00E04312"/>
    <w:rsid w:val="00E3156D"/>
    <w:rsid w:val="00E34A7C"/>
    <w:rsid w:val="00E53191"/>
    <w:rsid w:val="00E56D30"/>
    <w:rsid w:val="00E579B3"/>
    <w:rsid w:val="00E6409B"/>
    <w:rsid w:val="00E64AE0"/>
    <w:rsid w:val="00E667AB"/>
    <w:rsid w:val="00E7388D"/>
    <w:rsid w:val="00E7469D"/>
    <w:rsid w:val="00E75A9B"/>
    <w:rsid w:val="00E76DC5"/>
    <w:rsid w:val="00E80CE9"/>
    <w:rsid w:val="00E82A1B"/>
    <w:rsid w:val="00E90303"/>
    <w:rsid w:val="00E91EAD"/>
    <w:rsid w:val="00EB75D1"/>
    <w:rsid w:val="00ED0AA7"/>
    <w:rsid w:val="00EF1491"/>
    <w:rsid w:val="00EF1DC2"/>
    <w:rsid w:val="00F07ABA"/>
    <w:rsid w:val="00F110E3"/>
    <w:rsid w:val="00F152F0"/>
    <w:rsid w:val="00F254C8"/>
    <w:rsid w:val="00F31FAF"/>
    <w:rsid w:val="00F3234E"/>
    <w:rsid w:val="00F36CB1"/>
    <w:rsid w:val="00F37FD7"/>
    <w:rsid w:val="00F417EF"/>
    <w:rsid w:val="00F47752"/>
    <w:rsid w:val="00F61EB8"/>
    <w:rsid w:val="00F654A9"/>
    <w:rsid w:val="00F72B40"/>
    <w:rsid w:val="00F81C0F"/>
    <w:rsid w:val="00F856C7"/>
    <w:rsid w:val="00F9296D"/>
    <w:rsid w:val="00FA4B6D"/>
    <w:rsid w:val="00FB290F"/>
    <w:rsid w:val="00FC473F"/>
    <w:rsid w:val="00FC5BB1"/>
    <w:rsid w:val="00FE4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E4B058"/>
  <w15:chartTrackingRefBased/>
  <w15:docId w15:val="{D7C2635B-5C9A-F941-B7FC-EDB5A38C4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header" w:uiPriority="99"/>
    <w:lsdException w:name="footer" w:uiPriority="99"/>
    <w:lsdException w:name="caption" w:uiPriority="35" w:qFormat="1"/>
    <w:lsdException w:name="page number" w:uiPriority="99"/>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Hyperlink" w:uiPriority="99"/>
    <w:lsdException w:name="Strong" w:uiPriority="22"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rFonts w:eastAsia="Calibri"/>
      <w:sz w:val="24"/>
      <w:szCs w:val="24"/>
      <w:lang w:eastAsia="ar-SA"/>
    </w:rPr>
  </w:style>
  <w:style w:type="paragraph" w:styleId="Heading1">
    <w:name w:val="heading 1"/>
    <w:basedOn w:val="Normal"/>
    <w:next w:val="Normal"/>
    <w:link w:val="Heading1Char"/>
    <w:uiPriority w:val="9"/>
    <w:qFormat/>
    <w:rsid w:val="00B940D4"/>
    <w:pPr>
      <w:keepNext/>
      <w:keepLines/>
      <w:suppressAutoHyphens w:val="0"/>
      <w:spacing w:before="480" w:line="276" w:lineRule="auto"/>
      <w:outlineLvl w:val="0"/>
    </w:pPr>
    <w:rPr>
      <w:rFonts w:ascii="Calibri" w:eastAsia="MS Gothic" w:hAnsi="Calibri"/>
      <w:b/>
      <w:bCs/>
      <w:color w:val="365F91"/>
      <w:sz w:val="28"/>
      <w:szCs w:val="28"/>
      <w:lang w:eastAsia="en-US"/>
    </w:rPr>
  </w:style>
  <w:style w:type="paragraph" w:styleId="Heading2">
    <w:name w:val="heading 2"/>
    <w:basedOn w:val="Normal"/>
    <w:next w:val="Normal"/>
    <w:link w:val="Heading2Char"/>
    <w:uiPriority w:val="9"/>
    <w:unhideWhenUsed/>
    <w:qFormat/>
    <w:rsid w:val="00B940D4"/>
    <w:pPr>
      <w:keepNext/>
      <w:keepLines/>
      <w:suppressAutoHyphens w:val="0"/>
      <w:spacing w:before="200" w:line="276" w:lineRule="auto"/>
      <w:outlineLvl w:val="1"/>
    </w:pPr>
    <w:rPr>
      <w:rFonts w:ascii="Calibri" w:eastAsia="MS Gothic" w:hAnsi="Calibri"/>
      <w:b/>
      <w:bCs/>
      <w:color w:val="4F81BD"/>
      <w:sz w:val="26"/>
      <w:szCs w:val="26"/>
      <w:lang w:eastAsia="en-US"/>
    </w:rPr>
  </w:style>
  <w:style w:type="paragraph" w:styleId="Heading3">
    <w:name w:val="heading 3"/>
    <w:basedOn w:val="Normal"/>
    <w:next w:val="Normal"/>
    <w:link w:val="Heading3Char"/>
    <w:uiPriority w:val="9"/>
    <w:unhideWhenUsed/>
    <w:qFormat/>
    <w:rsid w:val="00B940D4"/>
    <w:pPr>
      <w:keepNext/>
      <w:keepLines/>
      <w:suppressAutoHyphens w:val="0"/>
      <w:spacing w:before="200" w:line="276" w:lineRule="auto"/>
      <w:outlineLvl w:val="2"/>
    </w:pPr>
    <w:rPr>
      <w:rFonts w:ascii="Calibri" w:eastAsia="MS Gothic" w:hAnsi="Calibri"/>
      <w:b/>
      <w:bCs/>
      <w:color w:val="4F81BD"/>
      <w:sz w:val="22"/>
      <w:szCs w:val="22"/>
      <w:lang w:eastAsia="en-US"/>
    </w:rPr>
  </w:style>
  <w:style w:type="paragraph" w:styleId="Heading4">
    <w:name w:val="heading 4"/>
    <w:basedOn w:val="Normal"/>
    <w:next w:val="Normal"/>
    <w:link w:val="Heading4Char"/>
    <w:uiPriority w:val="9"/>
    <w:semiHidden/>
    <w:unhideWhenUsed/>
    <w:qFormat/>
    <w:rsid w:val="00B940D4"/>
    <w:pPr>
      <w:keepNext/>
      <w:keepLines/>
      <w:suppressAutoHyphens w:val="0"/>
      <w:spacing w:before="200" w:line="276" w:lineRule="auto"/>
      <w:outlineLvl w:val="3"/>
    </w:pPr>
    <w:rPr>
      <w:rFonts w:ascii="Calibri" w:eastAsia="MS Gothic" w:hAnsi="Calibri"/>
      <w:b/>
      <w:bCs/>
      <w:i/>
      <w:iCs/>
      <w:color w:val="4F81BD"/>
      <w:sz w:val="22"/>
      <w:szCs w:val="22"/>
      <w:lang w:eastAsia="en-US"/>
    </w:rPr>
  </w:style>
  <w:style w:type="paragraph" w:styleId="Heading5">
    <w:name w:val="heading 5"/>
    <w:basedOn w:val="Normal"/>
    <w:next w:val="Normal"/>
    <w:link w:val="Heading5Char"/>
    <w:uiPriority w:val="9"/>
    <w:semiHidden/>
    <w:unhideWhenUsed/>
    <w:qFormat/>
    <w:rsid w:val="00B940D4"/>
    <w:pPr>
      <w:keepNext/>
      <w:keepLines/>
      <w:suppressAutoHyphens w:val="0"/>
      <w:spacing w:before="200" w:line="276" w:lineRule="auto"/>
      <w:outlineLvl w:val="4"/>
    </w:pPr>
    <w:rPr>
      <w:rFonts w:ascii="Calibri" w:eastAsia="MS Gothic" w:hAnsi="Calibri"/>
      <w:color w:val="243F60"/>
      <w:sz w:val="22"/>
      <w:szCs w:val="22"/>
      <w:lang w:eastAsia="en-US"/>
    </w:rPr>
  </w:style>
  <w:style w:type="paragraph" w:styleId="Heading6">
    <w:name w:val="heading 6"/>
    <w:basedOn w:val="Normal"/>
    <w:next w:val="Normal"/>
    <w:link w:val="Heading6Char"/>
    <w:uiPriority w:val="9"/>
    <w:semiHidden/>
    <w:unhideWhenUsed/>
    <w:qFormat/>
    <w:rsid w:val="00B940D4"/>
    <w:pPr>
      <w:keepNext/>
      <w:keepLines/>
      <w:suppressAutoHyphens w:val="0"/>
      <w:spacing w:before="200" w:line="276" w:lineRule="auto"/>
      <w:outlineLvl w:val="5"/>
    </w:pPr>
    <w:rPr>
      <w:rFonts w:ascii="Calibri" w:eastAsia="MS Gothic" w:hAnsi="Calibri"/>
      <w:i/>
      <w:iCs/>
      <w:color w:val="243F60"/>
      <w:sz w:val="22"/>
      <w:szCs w:val="22"/>
      <w:lang w:eastAsia="en-US"/>
    </w:rPr>
  </w:style>
  <w:style w:type="paragraph" w:styleId="Heading7">
    <w:name w:val="heading 7"/>
    <w:basedOn w:val="Normal"/>
    <w:next w:val="Normal"/>
    <w:link w:val="Heading7Char"/>
    <w:uiPriority w:val="9"/>
    <w:semiHidden/>
    <w:unhideWhenUsed/>
    <w:qFormat/>
    <w:rsid w:val="00B940D4"/>
    <w:pPr>
      <w:keepNext/>
      <w:keepLines/>
      <w:suppressAutoHyphens w:val="0"/>
      <w:spacing w:before="200" w:line="276" w:lineRule="auto"/>
      <w:outlineLvl w:val="6"/>
    </w:pPr>
    <w:rPr>
      <w:rFonts w:ascii="Calibri" w:eastAsia="MS Gothic" w:hAnsi="Calibri"/>
      <w:i/>
      <w:iCs/>
      <w:color w:val="404040"/>
      <w:sz w:val="22"/>
      <w:szCs w:val="22"/>
      <w:lang w:eastAsia="en-US"/>
    </w:rPr>
  </w:style>
  <w:style w:type="paragraph" w:styleId="Heading8">
    <w:name w:val="heading 8"/>
    <w:basedOn w:val="Normal"/>
    <w:next w:val="Normal"/>
    <w:link w:val="Heading8Char"/>
    <w:uiPriority w:val="9"/>
    <w:semiHidden/>
    <w:unhideWhenUsed/>
    <w:qFormat/>
    <w:rsid w:val="00B940D4"/>
    <w:pPr>
      <w:keepNext/>
      <w:keepLines/>
      <w:suppressAutoHyphens w:val="0"/>
      <w:spacing w:before="200" w:line="276" w:lineRule="auto"/>
      <w:outlineLvl w:val="7"/>
    </w:pPr>
    <w:rPr>
      <w:rFonts w:ascii="Calibri" w:eastAsia="MS Gothic" w:hAnsi="Calibri"/>
      <w:color w:val="4F81BD"/>
      <w:sz w:val="20"/>
      <w:szCs w:val="20"/>
      <w:lang w:eastAsia="en-US"/>
    </w:rPr>
  </w:style>
  <w:style w:type="paragraph" w:styleId="Heading9">
    <w:name w:val="heading 9"/>
    <w:basedOn w:val="Normal"/>
    <w:next w:val="Normal"/>
    <w:link w:val="Heading9Char"/>
    <w:uiPriority w:val="9"/>
    <w:semiHidden/>
    <w:unhideWhenUsed/>
    <w:qFormat/>
    <w:rsid w:val="00B940D4"/>
    <w:pPr>
      <w:keepNext/>
      <w:keepLines/>
      <w:suppressAutoHyphens w:val="0"/>
      <w:spacing w:before="200" w:line="276" w:lineRule="auto"/>
      <w:outlineLvl w:val="8"/>
    </w:pPr>
    <w:rPr>
      <w:rFonts w:ascii="Calibri" w:eastAsia="MS Gothic" w:hAnsi="Calibri"/>
      <w:i/>
      <w:iCs/>
      <w:color w:val="404040"/>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uiPriority w:val="99"/>
  </w:style>
  <w:style w:type="character" w:customStyle="1" w:styleId="FooterChar">
    <w:name w:val="Footer Char"/>
    <w:basedOn w:val="DefaultParagraphFont"/>
    <w:uiPriority w:val="99"/>
  </w:style>
  <w:style w:type="character" w:styleId="PageNumber">
    <w:name w:val="page number"/>
    <w:basedOn w:val="DefaultParagraphFont"/>
    <w:uiPriority w:val="99"/>
  </w:style>
  <w:style w:type="paragraph" w:customStyle="1" w:styleId="Heading">
    <w:name w:val="Heading"/>
    <w:basedOn w:val="Normal"/>
    <w:next w:val="BodyText"/>
    <w:pPr>
      <w:keepNext/>
      <w:spacing w:before="240" w:after="120"/>
    </w:pPr>
    <w:rPr>
      <w:rFonts w:ascii="Arial" w:eastAsia="MS Mincho" w:hAnsi="Arial" w:cs="Tahoma"/>
      <w:sz w:val="28"/>
      <w:szCs w:val="28"/>
    </w:rPr>
  </w:style>
  <w:style w:type="paragraph" w:styleId="BodyText">
    <w:name w:val="Body Text"/>
    <w:basedOn w:val="Normal"/>
    <w:link w:val="BodyTextChar"/>
    <w:uiPriority w:val="99"/>
    <w:pPr>
      <w:spacing w:after="120"/>
    </w:pPr>
  </w:style>
  <w:style w:type="paragraph" w:styleId="List">
    <w:name w:val="List"/>
    <w:basedOn w:val="BodyText"/>
    <w:uiPriority w:val="99"/>
    <w:rPr>
      <w:rFonts w:cs="Tahoma"/>
    </w:rPr>
  </w:style>
  <w:style w:type="paragraph" w:styleId="Caption">
    <w:name w:val="caption"/>
    <w:basedOn w:val="Normal"/>
    <w:uiPriority w:val="35"/>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styleId="Header">
    <w:name w:val="header"/>
    <w:basedOn w:val="Normal"/>
    <w:uiPriority w:val="99"/>
    <w:pPr>
      <w:tabs>
        <w:tab w:val="center" w:pos="4680"/>
        <w:tab w:val="right" w:pos="9360"/>
      </w:tabs>
    </w:pPr>
  </w:style>
  <w:style w:type="paragraph" w:styleId="Footer">
    <w:name w:val="footer"/>
    <w:basedOn w:val="Normal"/>
    <w:uiPriority w:val="99"/>
    <w:pPr>
      <w:tabs>
        <w:tab w:val="center" w:pos="4680"/>
        <w:tab w:val="right" w:pos="9360"/>
      </w:tabs>
    </w:pPr>
  </w:style>
  <w:style w:type="paragraph" w:styleId="BalloonText">
    <w:name w:val="Balloon Text"/>
    <w:basedOn w:val="Normal"/>
    <w:rPr>
      <w:rFonts w:ascii="Tahoma" w:hAnsi="Tahoma" w:cs="Tahoma"/>
      <w:sz w:val="16"/>
      <w:szCs w:val="16"/>
    </w:rPr>
  </w:style>
  <w:style w:type="character" w:styleId="Hyperlink">
    <w:name w:val="Hyperlink"/>
    <w:uiPriority w:val="99"/>
    <w:rsid w:val="001C6DAF"/>
    <w:rPr>
      <w:color w:val="0000FF"/>
      <w:u w:val="single"/>
    </w:rPr>
  </w:style>
  <w:style w:type="character" w:styleId="FollowedHyperlink">
    <w:name w:val="FollowedHyperlink"/>
    <w:rsid w:val="001903F1"/>
    <w:rPr>
      <w:color w:val="800080"/>
      <w:u w:val="single"/>
    </w:rPr>
  </w:style>
  <w:style w:type="character" w:customStyle="1" w:styleId="Heading1Char">
    <w:name w:val="Heading 1 Char"/>
    <w:link w:val="Heading1"/>
    <w:uiPriority w:val="9"/>
    <w:rsid w:val="00B940D4"/>
    <w:rPr>
      <w:rFonts w:ascii="Calibri" w:eastAsia="MS Gothic" w:hAnsi="Calibri"/>
      <w:b/>
      <w:bCs/>
      <w:color w:val="365F91"/>
      <w:sz w:val="28"/>
      <w:szCs w:val="28"/>
    </w:rPr>
  </w:style>
  <w:style w:type="character" w:customStyle="1" w:styleId="Heading2Char">
    <w:name w:val="Heading 2 Char"/>
    <w:link w:val="Heading2"/>
    <w:uiPriority w:val="9"/>
    <w:rsid w:val="00B940D4"/>
    <w:rPr>
      <w:rFonts w:ascii="Calibri" w:eastAsia="MS Gothic" w:hAnsi="Calibri"/>
      <w:b/>
      <w:bCs/>
      <w:color w:val="4F81BD"/>
      <w:sz w:val="26"/>
      <w:szCs w:val="26"/>
    </w:rPr>
  </w:style>
  <w:style w:type="character" w:customStyle="1" w:styleId="Heading3Char">
    <w:name w:val="Heading 3 Char"/>
    <w:link w:val="Heading3"/>
    <w:uiPriority w:val="9"/>
    <w:rsid w:val="00B940D4"/>
    <w:rPr>
      <w:rFonts w:ascii="Calibri" w:eastAsia="MS Gothic" w:hAnsi="Calibri"/>
      <w:b/>
      <w:bCs/>
      <w:color w:val="4F81BD"/>
      <w:sz w:val="22"/>
      <w:szCs w:val="22"/>
    </w:rPr>
  </w:style>
  <w:style w:type="character" w:customStyle="1" w:styleId="Heading4Char">
    <w:name w:val="Heading 4 Char"/>
    <w:link w:val="Heading4"/>
    <w:uiPriority w:val="9"/>
    <w:semiHidden/>
    <w:rsid w:val="00B940D4"/>
    <w:rPr>
      <w:rFonts w:ascii="Calibri" w:eastAsia="MS Gothic" w:hAnsi="Calibri"/>
      <w:b/>
      <w:bCs/>
      <w:i/>
      <w:iCs/>
      <w:color w:val="4F81BD"/>
      <w:sz w:val="22"/>
      <w:szCs w:val="22"/>
    </w:rPr>
  </w:style>
  <w:style w:type="character" w:customStyle="1" w:styleId="Heading5Char">
    <w:name w:val="Heading 5 Char"/>
    <w:link w:val="Heading5"/>
    <w:uiPriority w:val="9"/>
    <w:semiHidden/>
    <w:rsid w:val="00B940D4"/>
    <w:rPr>
      <w:rFonts w:ascii="Calibri" w:eastAsia="MS Gothic" w:hAnsi="Calibri"/>
      <w:color w:val="243F60"/>
      <w:sz w:val="22"/>
      <w:szCs w:val="22"/>
    </w:rPr>
  </w:style>
  <w:style w:type="character" w:customStyle="1" w:styleId="Heading6Char">
    <w:name w:val="Heading 6 Char"/>
    <w:link w:val="Heading6"/>
    <w:uiPriority w:val="9"/>
    <w:semiHidden/>
    <w:rsid w:val="00B940D4"/>
    <w:rPr>
      <w:rFonts w:ascii="Calibri" w:eastAsia="MS Gothic" w:hAnsi="Calibri"/>
      <w:i/>
      <w:iCs/>
      <w:color w:val="243F60"/>
      <w:sz w:val="22"/>
      <w:szCs w:val="22"/>
    </w:rPr>
  </w:style>
  <w:style w:type="character" w:customStyle="1" w:styleId="Heading7Char">
    <w:name w:val="Heading 7 Char"/>
    <w:link w:val="Heading7"/>
    <w:uiPriority w:val="9"/>
    <w:semiHidden/>
    <w:rsid w:val="00B940D4"/>
    <w:rPr>
      <w:rFonts w:ascii="Calibri" w:eastAsia="MS Gothic" w:hAnsi="Calibri"/>
      <w:i/>
      <w:iCs/>
      <w:color w:val="404040"/>
      <w:sz w:val="22"/>
      <w:szCs w:val="22"/>
    </w:rPr>
  </w:style>
  <w:style w:type="character" w:customStyle="1" w:styleId="Heading8Char">
    <w:name w:val="Heading 8 Char"/>
    <w:link w:val="Heading8"/>
    <w:uiPriority w:val="9"/>
    <w:semiHidden/>
    <w:rsid w:val="00B940D4"/>
    <w:rPr>
      <w:rFonts w:ascii="Calibri" w:eastAsia="MS Gothic" w:hAnsi="Calibri"/>
      <w:color w:val="4F81BD"/>
    </w:rPr>
  </w:style>
  <w:style w:type="character" w:customStyle="1" w:styleId="Heading9Char">
    <w:name w:val="Heading 9 Char"/>
    <w:link w:val="Heading9"/>
    <w:uiPriority w:val="9"/>
    <w:semiHidden/>
    <w:rsid w:val="00B940D4"/>
    <w:rPr>
      <w:rFonts w:ascii="Calibri" w:eastAsia="MS Gothic" w:hAnsi="Calibri"/>
      <w:i/>
      <w:iCs/>
      <w:color w:val="404040"/>
    </w:rPr>
  </w:style>
  <w:style w:type="paragraph" w:styleId="NoSpacing">
    <w:name w:val="No Spacing"/>
    <w:uiPriority w:val="1"/>
    <w:qFormat/>
    <w:rsid w:val="00B940D4"/>
    <w:rPr>
      <w:rFonts w:ascii="Cambria" w:eastAsia="MS Mincho" w:hAnsi="Cambria"/>
      <w:sz w:val="22"/>
      <w:szCs w:val="22"/>
    </w:rPr>
  </w:style>
  <w:style w:type="paragraph" w:styleId="Title">
    <w:name w:val="Title"/>
    <w:basedOn w:val="Normal"/>
    <w:next w:val="Normal"/>
    <w:link w:val="TitleChar"/>
    <w:uiPriority w:val="10"/>
    <w:qFormat/>
    <w:rsid w:val="00B940D4"/>
    <w:pPr>
      <w:pBdr>
        <w:bottom w:val="single" w:sz="8" w:space="4" w:color="4F81BD"/>
      </w:pBdr>
      <w:suppressAutoHyphens w:val="0"/>
      <w:spacing w:after="300"/>
      <w:contextualSpacing/>
    </w:pPr>
    <w:rPr>
      <w:rFonts w:ascii="Calibri" w:eastAsia="MS Gothic" w:hAnsi="Calibri"/>
      <w:color w:val="17365D"/>
      <w:spacing w:val="5"/>
      <w:kern w:val="28"/>
      <w:sz w:val="52"/>
      <w:szCs w:val="52"/>
      <w:lang w:eastAsia="en-US"/>
    </w:rPr>
  </w:style>
  <w:style w:type="character" w:customStyle="1" w:styleId="TitleChar">
    <w:name w:val="Title Char"/>
    <w:link w:val="Title"/>
    <w:uiPriority w:val="10"/>
    <w:rsid w:val="00B940D4"/>
    <w:rPr>
      <w:rFonts w:ascii="Calibri" w:eastAsia="MS Gothic" w:hAnsi="Calibri"/>
      <w:color w:val="17365D"/>
      <w:spacing w:val="5"/>
      <w:kern w:val="28"/>
      <w:sz w:val="52"/>
      <w:szCs w:val="52"/>
    </w:rPr>
  </w:style>
  <w:style w:type="paragraph" w:styleId="Subtitle">
    <w:name w:val="Subtitle"/>
    <w:basedOn w:val="Normal"/>
    <w:next w:val="Normal"/>
    <w:link w:val="SubtitleChar"/>
    <w:uiPriority w:val="11"/>
    <w:qFormat/>
    <w:rsid w:val="00B940D4"/>
    <w:pPr>
      <w:numPr>
        <w:ilvl w:val="1"/>
      </w:numPr>
      <w:suppressAutoHyphens w:val="0"/>
      <w:spacing w:after="200" w:line="276" w:lineRule="auto"/>
    </w:pPr>
    <w:rPr>
      <w:rFonts w:ascii="Calibri" w:eastAsia="MS Gothic" w:hAnsi="Calibri"/>
      <w:i/>
      <w:iCs/>
      <w:color w:val="4F81BD"/>
      <w:spacing w:val="15"/>
      <w:lang w:eastAsia="en-US"/>
    </w:rPr>
  </w:style>
  <w:style w:type="character" w:customStyle="1" w:styleId="SubtitleChar">
    <w:name w:val="Subtitle Char"/>
    <w:link w:val="Subtitle"/>
    <w:uiPriority w:val="11"/>
    <w:rsid w:val="00B940D4"/>
    <w:rPr>
      <w:rFonts w:ascii="Calibri" w:eastAsia="MS Gothic" w:hAnsi="Calibri"/>
      <w:i/>
      <w:iCs/>
      <w:color w:val="4F81BD"/>
      <w:spacing w:val="15"/>
      <w:sz w:val="24"/>
      <w:szCs w:val="24"/>
    </w:rPr>
  </w:style>
  <w:style w:type="paragraph" w:styleId="ListParagraph">
    <w:name w:val="List Paragraph"/>
    <w:basedOn w:val="Normal"/>
    <w:uiPriority w:val="34"/>
    <w:qFormat/>
    <w:rsid w:val="00B940D4"/>
    <w:pPr>
      <w:suppressAutoHyphens w:val="0"/>
      <w:spacing w:after="200" w:line="276" w:lineRule="auto"/>
      <w:ind w:left="720"/>
      <w:contextualSpacing/>
    </w:pPr>
    <w:rPr>
      <w:rFonts w:ascii="Cambria" w:eastAsia="MS Mincho" w:hAnsi="Cambria"/>
      <w:sz w:val="22"/>
      <w:szCs w:val="22"/>
      <w:lang w:eastAsia="en-US"/>
    </w:rPr>
  </w:style>
  <w:style w:type="character" w:customStyle="1" w:styleId="BodyTextChar">
    <w:name w:val="Body Text Char"/>
    <w:link w:val="BodyText"/>
    <w:uiPriority w:val="99"/>
    <w:rsid w:val="00B940D4"/>
    <w:rPr>
      <w:rFonts w:eastAsia="Calibri"/>
      <w:sz w:val="24"/>
      <w:szCs w:val="24"/>
      <w:lang w:eastAsia="ar-SA"/>
    </w:rPr>
  </w:style>
  <w:style w:type="paragraph" w:styleId="BodyText2">
    <w:name w:val="Body Text 2"/>
    <w:basedOn w:val="Normal"/>
    <w:link w:val="BodyText2Char"/>
    <w:uiPriority w:val="99"/>
    <w:unhideWhenUsed/>
    <w:rsid w:val="00B940D4"/>
    <w:pPr>
      <w:suppressAutoHyphens w:val="0"/>
      <w:spacing w:after="120" w:line="480" w:lineRule="auto"/>
    </w:pPr>
    <w:rPr>
      <w:rFonts w:ascii="Cambria" w:eastAsia="MS Mincho" w:hAnsi="Cambria"/>
      <w:sz w:val="22"/>
      <w:szCs w:val="22"/>
      <w:lang w:eastAsia="en-US"/>
    </w:rPr>
  </w:style>
  <w:style w:type="character" w:customStyle="1" w:styleId="BodyText2Char">
    <w:name w:val="Body Text 2 Char"/>
    <w:link w:val="BodyText2"/>
    <w:uiPriority w:val="99"/>
    <w:rsid w:val="00B940D4"/>
    <w:rPr>
      <w:rFonts w:ascii="Cambria" w:eastAsia="MS Mincho" w:hAnsi="Cambria"/>
      <w:sz w:val="22"/>
      <w:szCs w:val="22"/>
    </w:rPr>
  </w:style>
  <w:style w:type="paragraph" w:styleId="BodyText3">
    <w:name w:val="Body Text 3"/>
    <w:basedOn w:val="Normal"/>
    <w:link w:val="BodyText3Char"/>
    <w:uiPriority w:val="99"/>
    <w:unhideWhenUsed/>
    <w:rsid w:val="00B940D4"/>
    <w:pPr>
      <w:suppressAutoHyphens w:val="0"/>
      <w:spacing w:after="120" w:line="276" w:lineRule="auto"/>
    </w:pPr>
    <w:rPr>
      <w:rFonts w:ascii="Cambria" w:eastAsia="MS Mincho" w:hAnsi="Cambria"/>
      <w:sz w:val="16"/>
      <w:szCs w:val="16"/>
      <w:lang w:eastAsia="en-US"/>
    </w:rPr>
  </w:style>
  <w:style w:type="character" w:customStyle="1" w:styleId="BodyText3Char">
    <w:name w:val="Body Text 3 Char"/>
    <w:link w:val="BodyText3"/>
    <w:uiPriority w:val="99"/>
    <w:rsid w:val="00B940D4"/>
    <w:rPr>
      <w:rFonts w:ascii="Cambria" w:eastAsia="MS Mincho" w:hAnsi="Cambria"/>
      <w:sz w:val="16"/>
      <w:szCs w:val="16"/>
    </w:rPr>
  </w:style>
  <w:style w:type="paragraph" w:styleId="List2">
    <w:name w:val="List 2"/>
    <w:basedOn w:val="Normal"/>
    <w:uiPriority w:val="99"/>
    <w:unhideWhenUsed/>
    <w:rsid w:val="00B940D4"/>
    <w:pPr>
      <w:suppressAutoHyphens w:val="0"/>
      <w:spacing w:after="200" w:line="276" w:lineRule="auto"/>
      <w:ind w:left="720" w:hanging="360"/>
      <w:contextualSpacing/>
    </w:pPr>
    <w:rPr>
      <w:rFonts w:ascii="Cambria" w:eastAsia="MS Mincho" w:hAnsi="Cambria"/>
      <w:sz w:val="22"/>
      <w:szCs w:val="22"/>
      <w:lang w:eastAsia="en-US"/>
    </w:rPr>
  </w:style>
  <w:style w:type="paragraph" w:styleId="List3">
    <w:name w:val="List 3"/>
    <w:basedOn w:val="Normal"/>
    <w:uiPriority w:val="99"/>
    <w:unhideWhenUsed/>
    <w:rsid w:val="00B940D4"/>
    <w:pPr>
      <w:suppressAutoHyphens w:val="0"/>
      <w:spacing w:after="200" w:line="276" w:lineRule="auto"/>
      <w:ind w:left="1080" w:hanging="360"/>
      <w:contextualSpacing/>
    </w:pPr>
    <w:rPr>
      <w:rFonts w:ascii="Cambria" w:eastAsia="MS Mincho" w:hAnsi="Cambria"/>
      <w:sz w:val="22"/>
      <w:szCs w:val="22"/>
      <w:lang w:eastAsia="en-US"/>
    </w:rPr>
  </w:style>
  <w:style w:type="paragraph" w:styleId="ListBullet">
    <w:name w:val="List Bullet"/>
    <w:basedOn w:val="Normal"/>
    <w:uiPriority w:val="99"/>
    <w:unhideWhenUsed/>
    <w:rsid w:val="00B940D4"/>
    <w:pPr>
      <w:numPr>
        <w:numId w:val="1"/>
      </w:numPr>
      <w:suppressAutoHyphens w:val="0"/>
      <w:spacing w:after="200" w:line="276" w:lineRule="auto"/>
      <w:contextualSpacing/>
    </w:pPr>
    <w:rPr>
      <w:rFonts w:ascii="Cambria" w:eastAsia="MS Mincho" w:hAnsi="Cambria"/>
      <w:sz w:val="22"/>
      <w:szCs w:val="22"/>
      <w:lang w:eastAsia="en-US"/>
    </w:rPr>
  </w:style>
  <w:style w:type="paragraph" w:styleId="ListBullet2">
    <w:name w:val="List Bullet 2"/>
    <w:basedOn w:val="Normal"/>
    <w:uiPriority w:val="99"/>
    <w:unhideWhenUsed/>
    <w:rsid w:val="00B940D4"/>
    <w:pPr>
      <w:numPr>
        <w:numId w:val="2"/>
      </w:numPr>
      <w:suppressAutoHyphens w:val="0"/>
      <w:spacing w:after="200" w:line="276" w:lineRule="auto"/>
      <w:contextualSpacing/>
    </w:pPr>
    <w:rPr>
      <w:rFonts w:ascii="Cambria" w:eastAsia="MS Mincho" w:hAnsi="Cambria"/>
      <w:sz w:val="22"/>
      <w:szCs w:val="22"/>
      <w:lang w:eastAsia="en-US"/>
    </w:rPr>
  </w:style>
  <w:style w:type="paragraph" w:styleId="ListBullet3">
    <w:name w:val="List Bullet 3"/>
    <w:basedOn w:val="Normal"/>
    <w:uiPriority w:val="99"/>
    <w:unhideWhenUsed/>
    <w:rsid w:val="00B940D4"/>
    <w:pPr>
      <w:numPr>
        <w:numId w:val="3"/>
      </w:numPr>
      <w:suppressAutoHyphens w:val="0"/>
      <w:spacing w:after="200" w:line="276" w:lineRule="auto"/>
      <w:contextualSpacing/>
    </w:pPr>
    <w:rPr>
      <w:rFonts w:ascii="Cambria" w:eastAsia="MS Mincho" w:hAnsi="Cambria"/>
      <w:sz w:val="22"/>
      <w:szCs w:val="22"/>
      <w:lang w:eastAsia="en-US"/>
    </w:rPr>
  </w:style>
  <w:style w:type="paragraph" w:styleId="ListNumber">
    <w:name w:val="List Number"/>
    <w:basedOn w:val="Normal"/>
    <w:uiPriority w:val="99"/>
    <w:unhideWhenUsed/>
    <w:rsid w:val="00B940D4"/>
    <w:pPr>
      <w:numPr>
        <w:numId w:val="5"/>
      </w:numPr>
      <w:suppressAutoHyphens w:val="0"/>
      <w:spacing w:after="200" w:line="276" w:lineRule="auto"/>
      <w:contextualSpacing/>
    </w:pPr>
    <w:rPr>
      <w:rFonts w:ascii="Cambria" w:eastAsia="MS Mincho" w:hAnsi="Cambria"/>
      <w:sz w:val="22"/>
      <w:szCs w:val="22"/>
      <w:lang w:eastAsia="en-US"/>
    </w:rPr>
  </w:style>
  <w:style w:type="paragraph" w:styleId="ListNumber2">
    <w:name w:val="List Number 2"/>
    <w:basedOn w:val="Normal"/>
    <w:uiPriority w:val="99"/>
    <w:unhideWhenUsed/>
    <w:rsid w:val="00B940D4"/>
    <w:pPr>
      <w:numPr>
        <w:numId w:val="6"/>
      </w:numPr>
      <w:suppressAutoHyphens w:val="0"/>
      <w:spacing w:after="200" w:line="276" w:lineRule="auto"/>
      <w:contextualSpacing/>
    </w:pPr>
    <w:rPr>
      <w:rFonts w:ascii="Cambria" w:eastAsia="MS Mincho" w:hAnsi="Cambria"/>
      <w:sz w:val="22"/>
      <w:szCs w:val="22"/>
      <w:lang w:eastAsia="en-US"/>
    </w:rPr>
  </w:style>
  <w:style w:type="paragraph" w:styleId="ListNumber3">
    <w:name w:val="List Number 3"/>
    <w:basedOn w:val="Normal"/>
    <w:uiPriority w:val="99"/>
    <w:unhideWhenUsed/>
    <w:rsid w:val="00B940D4"/>
    <w:pPr>
      <w:numPr>
        <w:numId w:val="7"/>
      </w:numPr>
      <w:suppressAutoHyphens w:val="0"/>
      <w:spacing w:after="200" w:line="276" w:lineRule="auto"/>
      <w:contextualSpacing/>
    </w:pPr>
    <w:rPr>
      <w:rFonts w:ascii="Cambria" w:eastAsia="MS Mincho" w:hAnsi="Cambria"/>
      <w:sz w:val="22"/>
      <w:szCs w:val="22"/>
      <w:lang w:eastAsia="en-US"/>
    </w:rPr>
  </w:style>
  <w:style w:type="paragraph" w:styleId="ListContinue">
    <w:name w:val="List Continue"/>
    <w:basedOn w:val="Normal"/>
    <w:uiPriority w:val="99"/>
    <w:unhideWhenUsed/>
    <w:rsid w:val="00B940D4"/>
    <w:pPr>
      <w:suppressAutoHyphens w:val="0"/>
      <w:spacing w:after="120" w:line="276" w:lineRule="auto"/>
      <w:ind w:left="360"/>
      <w:contextualSpacing/>
    </w:pPr>
    <w:rPr>
      <w:rFonts w:ascii="Cambria" w:eastAsia="MS Mincho" w:hAnsi="Cambria"/>
      <w:sz w:val="22"/>
      <w:szCs w:val="22"/>
      <w:lang w:eastAsia="en-US"/>
    </w:rPr>
  </w:style>
  <w:style w:type="paragraph" w:styleId="ListContinue2">
    <w:name w:val="List Continue 2"/>
    <w:basedOn w:val="Normal"/>
    <w:uiPriority w:val="99"/>
    <w:unhideWhenUsed/>
    <w:rsid w:val="00B940D4"/>
    <w:pPr>
      <w:suppressAutoHyphens w:val="0"/>
      <w:spacing w:after="120" w:line="276" w:lineRule="auto"/>
      <w:ind w:left="720"/>
      <w:contextualSpacing/>
    </w:pPr>
    <w:rPr>
      <w:rFonts w:ascii="Cambria" w:eastAsia="MS Mincho" w:hAnsi="Cambria"/>
      <w:sz w:val="22"/>
      <w:szCs w:val="22"/>
      <w:lang w:eastAsia="en-US"/>
    </w:rPr>
  </w:style>
  <w:style w:type="paragraph" w:styleId="ListContinue3">
    <w:name w:val="List Continue 3"/>
    <w:basedOn w:val="Normal"/>
    <w:uiPriority w:val="99"/>
    <w:unhideWhenUsed/>
    <w:rsid w:val="00B940D4"/>
    <w:pPr>
      <w:suppressAutoHyphens w:val="0"/>
      <w:spacing w:after="120" w:line="276" w:lineRule="auto"/>
      <w:ind w:left="1080"/>
      <w:contextualSpacing/>
    </w:pPr>
    <w:rPr>
      <w:rFonts w:ascii="Cambria" w:eastAsia="MS Mincho" w:hAnsi="Cambria"/>
      <w:sz w:val="22"/>
      <w:szCs w:val="22"/>
      <w:lang w:eastAsia="en-US"/>
    </w:rPr>
  </w:style>
  <w:style w:type="paragraph" w:styleId="MacroText">
    <w:name w:val="macro"/>
    <w:link w:val="MacroTextChar"/>
    <w:uiPriority w:val="99"/>
    <w:unhideWhenUsed/>
    <w:rsid w:val="00B940D4"/>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rPr>
  </w:style>
  <w:style w:type="character" w:customStyle="1" w:styleId="MacroTextChar">
    <w:name w:val="Macro Text Char"/>
    <w:link w:val="MacroText"/>
    <w:uiPriority w:val="99"/>
    <w:rsid w:val="00B940D4"/>
    <w:rPr>
      <w:rFonts w:ascii="Courier" w:eastAsia="MS Mincho" w:hAnsi="Courier"/>
    </w:rPr>
  </w:style>
  <w:style w:type="paragraph" w:styleId="Quote">
    <w:name w:val="Quote"/>
    <w:basedOn w:val="Normal"/>
    <w:next w:val="Normal"/>
    <w:link w:val="QuoteChar"/>
    <w:uiPriority w:val="29"/>
    <w:qFormat/>
    <w:rsid w:val="00B940D4"/>
    <w:pPr>
      <w:suppressAutoHyphens w:val="0"/>
      <w:spacing w:after="200" w:line="276" w:lineRule="auto"/>
    </w:pPr>
    <w:rPr>
      <w:rFonts w:ascii="Cambria" w:eastAsia="MS Mincho" w:hAnsi="Cambria"/>
      <w:i/>
      <w:iCs/>
      <w:color w:val="000000"/>
      <w:sz w:val="22"/>
      <w:szCs w:val="22"/>
      <w:lang w:eastAsia="en-US"/>
    </w:rPr>
  </w:style>
  <w:style w:type="character" w:customStyle="1" w:styleId="QuoteChar">
    <w:name w:val="Quote Char"/>
    <w:link w:val="Quote"/>
    <w:uiPriority w:val="29"/>
    <w:rsid w:val="00B940D4"/>
    <w:rPr>
      <w:rFonts w:ascii="Cambria" w:eastAsia="MS Mincho" w:hAnsi="Cambria"/>
      <w:i/>
      <w:iCs/>
      <w:color w:val="000000"/>
      <w:sz w:val="22"/>
      <w:szCs w:val="22"/>
    </w:rPr>
  </w:style>
  <w:style w:type="character" w:styleId="Strong">
    <w:name w:val="Strong"/>
    <w:uiPriority w:val="22"/>
    <w:qFormat/>
    <w:rsid w:val="00B940D4"/>
    <w:rPr>
      <w:b/>
      <w:bCs/>
    </w:rPr>
  </w:style>
  <w:style w:type="character" w:styleId="Emphasis">
    <w:name w:val="Emphasis"/>
    <w:uiPriority w:val="20"/>
    <w:qFormat/>
    <w:rsid w:val="00B940D4"/>
    <w:rPr>
      <w:i/>
      <w:iCs/>
    </w:rPr>
  </w:style>
  <w:style w:type="paragraph" w:styleId="IntenseQuote">
    <w:name w:val="Intense Quote"/>
    <w:basedOn w:val="Normal"/>
    <w:next w:val="Normal"/>
    <w:link w:val="IntenseQuoteChar"/>
    <w:uiPriority w:val="30"/>
    <w:qFormat/>
    <w:rsid w:val="00B940D4"/>
    <w:pPr>
      <w:pBdr>
        <w:bottom w:val="single" w:sz="4" w:space="4" w:color="4F81BD"/>
      </w:pBdr>
      <w:suppressAutoHyphens w:val="0"/>
      <w:spacing w:before="200" w:after="280" w:line="276" w:lineRule="auto"/>
      <w:ind w:left="936" w:right="936"/>
    </w:pPr>
    <w:rPr>
      <w:rFonts w:ascii="Cambria" w:eastAsia="MS Mincho" w:hAnsi="Cambria"/>
      <w:b/>
      <w:bCs/>
      <w:i/>
      <w:iCs/>
      <w:color w:val="4F81BD"/>
      <w:sz w:val="22"/>
      <w:szCs w:val="22"/>
      <w:lang w:eastAsia="en-US"/>
    </w:rPr>
  </w:style>
  <w:style w:type="character" w:customStyle="1" w:styleId="IntenseQuoteChar">
    <w:name w:val="Intense Quote Char"/>
    <w:link w:val="IntenseQuote"/>
    <w:uiPriority w:val="30"/>
    <w:rsid w:val="00B940D4"/>
    <w:rPr>
      <w:rFonts w:ascii="Cambria" w:eastAsia="MS Mincho" w:hAnsi="Cambria"/>
      <w:b/>
      <w:bCs/>
      <w:i/>
      <w:iCs/>
      <w:color w:val="4F81BD"/>
      <w:sz w:val="22"/>
      <w:szCs w:val="22"/>
    </w:rPr>
  </w:style>
  <w:style w:type="character" w:styleId="SubtleEmphasis">
    <w:name w:val="Subtle Emphasis"/>
    <w:uiPriority w:val="19"/>
    <w:qFormat/>
    <w:rsid w:val="00B940D4"/>
    <w:rPr>
      <w:i/>
      <w:iCs/>
      <w:color w:val="808080"/>
    </w:rPr>
  </w:style>
  <w:style w:type="character" w:styleId="IntenseEmphasis">
    <w:name w:val="Intense Emphasis"/>
    <w:uiPriority w:val="21"/>
    <w:qFormat/>
    <w:rsid w:val="00B940D4"/>
    <w:rPr>
      <w:b/>
      <w:bCs/>
      <w:i/>
      <w:iCs/>
      <w:color w:val="4F81BD"/>
    </w:rPr>
  </w:style>
  <w:style w:type="character" w:styleId="SubtleReference">
    <w:name w:val="Subtle Reference"/>
    <w:uiPriority w:val="31"/>
    <w:qFormat/>
    <w:rsid w:val="00B940D4"/>
    <w:rPr>
      <w:smallCaps/>
      <w:color w:val="C0504D"/>
      <w:u w:val="single"/>
    </w:rPr>
  </w:style>
  <w:style w:type="character" w:styleId="IntenseReference">
    <w:name w:val="Intense Reference"/>
    <w:uiPriority w:val="32"/>
    <w:qFormat/>
    <w:rsid w:val="00B940D4"/>
    <w:rPr>
      <w:b/>
      <w:bCs/>
      <w:smallCaps/>
      <w:color w:val="C0504D"/>
      <w:spacing w:val="5"/>
      <w:u w:val="single"/>
    </w:rPr>
  </w:style>
  <w:style w:type="character" w:styleId="BookTitle">
    <w:name w:val="Book Title"/>
    <w:uiPriority w:val="33"/>
    <w:qFormat/>
    <w:rsid w:val="00B940D4"/>
    <w:rPr>
      <w:b/>
      <w:bCs/>
      <w:smallCaps/>
      <w:spacing w:val="5"/>
    </w:rPr>
  </w:style>
  <w:style w:type="paragraph" w:styleId="TOCHeading">
    <w:name w:val="TOC Heading"/>
    <w:basedOn w:val="Heading1"/>
    <w:next w:val="Normal"/>
    <w:uiPriority w:val="39"/>
    <w:semiHidden/>
    <w:unhideWhenUsed/>
    <w:qFormat/>
    <w:rsid w:val="00B940D4"/>
    <w:pPr>
      <w:outlineLvl w:val="9"/>
    </w:pPr>
  </w:style>
  <w:style w:type="table" w:styleId="TableGrid">
    <w:name w:val="Table Grid"/>
    <w:basedOn w:val="TableNormal"/>
    <w:uiPriority w:val="59"/>
    <w:rsid w:val="00B940D4"/>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B940D4"/>
    <w:rPr>
      <w:rFonts w:ascii="Cambria" w:eastAsia="MS Mincho" w:hAnsi="Cambria"/>
      <w:color w:val="365F91"/>
      <w:sz w:val="22"/>
      <w:szCs w:val="22"/>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sid w:val="00B940D4"/>
    <w:rPr>
      <w:rFonts w:ascii="Cambria" w:eastAsia="MS Mincho" w:hAnsi="Cambria"/>
      <w:color w:val="943634"/>
      <w:sz w:val="22"/>
      <w:szCs w:val="22"/>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B940D4"/>
    <w:rPr>
      <w:rFonts w:ascii="Cambria" w:eastAsia="MS Mincho" w:hAnsi="Cambria"/>
      <w:color w:val="76923C"/>
      <w:sz w:val="22"/>
      <w:szCs w:val="22"/>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sid w:val="00B940D4"/>
    <w:rPr>
      <w:rFonts w:ascii="Cambria" w:eastAsia="MS Mincho" w:hAnsi="Cambria"/>
      <w:color w:val="5F497A"/>
      <w:sz w:val="22"/>
      <w:szCs w:val="22"/>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sid w:val="00B940D4"/>
    <w:rPr>
      <w:rFonts w:ascii="Cambria" w:eastAsia="MS Mincho" w:hAnsi="Cambria"/>
      <w:color w:val="31849B"/>
      <w:sz w:val="22"/>
      <w:szCs w:val="22"/>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sid w:val="00B940D4"/>
    <w:rPr>
      <w:rFonts w:ascii="Cambria" w:eastAsia="MS Mincho" w:hAnsi="Cambria"/>
      <w:color w:val="E36C0A"/>
      <w:sz w:val="22"/>
      <w:szCs w:val="22"/>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List">
    <w:name w:val="Light List"/>
    <w:basedOn w:val="TableNormal"/>
    <w:uiPriority w:val="61"/>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rsid w:val="00B940D4"/>
    <w:rPr>
      <w:rFonts w:ascii="Cambria" w:eastAsia="MS Mincho" w:hAnsi="Cambria"/>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w:eastAsia="MS Gothic" w:hAnsi="Calibri"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w:eastAsia="MS Gothic" w:hAnsi="Calibri"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B940D4"/>
    <w:rPr>
      <w:rFonts w:ascii="Cambria" w:eastAsia="MS Mincho" w:hAnsi="Cambria"/>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w:eastAsia="MS Gothic" w:hAnsi="Calibri"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w:eastAsia="MS Gothic" w:hAnsi="Calibri"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rsid w:val="00B940D4"/>
    <w:rPr>
      <w:rFonts w:ascii="Cambria" w:eastAsia="MS Mincho" w:hAnsi="Cambria"/>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w:eastAsia="MS Gothic" w:hAnsi="Calibri"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w:eastAsia="MS Gothic" w:hAnsi="Calibri"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rsid w:val="00B940D4"/>
    <w:rPr>
      <w:rFonts w:ascii="Cambria" w:eastAsia="MS Mincho" w:hAnsi="Cambria"/>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w:eastAsia="MS Gothic" w:hAnsi="Calibri"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w:eastAsia="MS Gothic" w:hAnsi="Calibri"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rsid w:val="00B940D4"/>
    <w:rPr>
      <w:rFonts w:ascii="Cambria" w:eastAsia="MS Mincho" w:hAnsi="Cambria"/>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w:eastAsia="MS Gothic" w:hAnsi="Calibri"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w:eastAsia="MS Gothic" w:hAnsi="Calibri"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rsid w:val="00B940D4"/>
    <w:rPr>
      <w:rFonts w:ascii="Cambria" w:eastAsia="MS Mincho" w:hAnsi="Cambria"/>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w:eastAsia="MS Gothic" w:hAnsi="Calibri"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w:eastAsia="MS Gothic" w:hAnsi="Calibri"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rsid w:val="00B940D4"/>
    <w:rPr>
      <w:rFonts w:ascii="Cambria" w:eastAsia="MS Mincho" w:hAnsi="Cambria"/>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w:eastAsia="MS Gothic" w:hAnsi="Calibri"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w:eastAsia="MS Gothic" w:hAnsi="Calibri"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w:eastAsia="MS Gothic" w:hAnsi="Calibri" w:cs="Times New Roman"/>
        <w:b/>
        <w:bCs/>
      </w:rPr>
    </w:tblStylePr>
    <w:tblStylePr w:type="lastCol">
      <w:rPr>
        <w:rFonts w:ascii="Calibri" w:eastAsia="MS Gothic" w:hAnsi="Calibri"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MediumShading1">
    <w:name w:val="Medium Shading 1"/>
    <w:basedOn w:val="TableNormal"/>
    <w:uiPriority w:val="63"/>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940D4"/>
    <w:rPr>
      <w:rFonts w:ascii="Cambria" w:eastAsia="MS Mincho" w:hAnsi="Cambria"/>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000000"/>
        <w:bottom w:val="single" w:sz="8" w:space="0" w:color="000000"/>
      </w:tblBorders>
    </w:tblPr>
    <w:tblStylePr w:type="firstRow">
      <w:rPr>
        <w:rFonts w:ascii="Calibri" w:eastAsia="MS Gothic" w:hAnsi="Calibri"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F81BD"/>
        <w:bottom w:val="single" w:sz="8" w:space="0" w:color="4F81BD"/>
      </w:tblBorders>
    </w:tblPr>
    <w:tblStylePr w:type="firstRow">
      <w:rPr>
        <w:rFonts w:ascii="Calibri" w:eastAsia="MS Gothic" w:hAnsi="Calibri"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sid w:val="00B940D4"/>
    <w:rPr>
      <w:rFonts w:ascii="Cambria" w:eastAsia="MS Mincho" w:hAnsi="Cambria"/>
      <w:color w:val="000000"/>
      <w:sz w:val="22"/>
      <w:szCs w:val="22"/>
    </w:rPr>
    <w:tblPr>
      <w:tblStyleRowBandSize w:val="1"/>
      <w:tblStyleColBandSize w:val="1"/>
      <w:tblBorders>
        <w:top w:val="single" w:sz="8" w:space="0" w:color="C0504D"/>
        <w:bottom w:val="single" w:sz="8" w:space="0" w:color="C0504D"/>
      </w:tblBorders>
    </w:tblPr>
    <w:tblStylePr w:type="firstRow">
      <w:rPr>
        <w:rFonts w:ascii="Calibri" w:eastAsia="MS Gothic" w:hAnsi="Calibri"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sid w:val="00B940D4"/>
    <w:rPr>
      <w:rFonts w:ascii="Cambria" w:eastAsia="MS Mincho" w:hAnsi="Cambria"/>
      <w:color w:val="000000"/>
      <w:sz w:val="22"/>
      <w:szCs w:val="22"/>
    </w:rPr>
    <w:tblPr>
      <w:tblStyleRowBandSize w:val="1"/>
      <w:tblStyleColBandSize w:val="1"/>
      <w:tblBorders>
        <w:top w:val="single" w:sz="8" w:space="0" w:color="9BBB59"/>
        <w:bottom w:val="single" w:sz="8" w:space="0" w:color="9BBB59"/>
      </w:tblBorders>
    </w:tblPr>
    <w:tblStylePr w:type="firstRow">
      <w:rPr>
        <w:rFonts w:ascii="Calibri" w:eastAsia="MS Gothic" w:hAnsi="Calibri"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sid w:val="00B940D4"/>
    <w:rPr>
      <w:rFonts w:ascii="Cambria" w:eastAsia="MS Mincho" w:hAnsi="Cambria"/>
      <w:color w:val="000000"/>
      <w:sz w:val="22"/>
      <w:szCs w:val="22"/>
    </w:rPr>
    <w:tblPr>
      <w:tblStyleRowBandSize w:val="1"/>
      <w:tblStyleColBandSize w:val="1"/>
      <w:tblBorders>
        <w:top w:val="single" w:sz="8" w:space="0" w:color="8064A2"/>
        <w:bottom w:val="single" w:sz="8" w:space="0" w:color="8064A2"/>
      </w:tblBorders>
    </w:tblPr>
    <w:tblStylePr w:type="firstRow">
      <w:rPr>
        <w:rFonts w:ascii="Calibri" w:eastAsia="MS Gothic" w:hAnsi="Calibri"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sid w:val="00B940D4"/>
    <w:rPr>
      <w:rFonts w:ascii="Cambria" w:eastAsia="MS Mincho" w:hAnsi="Cambria"/>
      <w:color w:val="000000"/>
      <w:sz w:val="22"/>
      <w:szCs w:val="22"/>
    </w:rPr>
    <w:tblPr>
      <w:tblStyleRowBandSize w:val="1"/>
      <w:tblStyleColBandSize w:val="1"/>
      <w:tblBorders>
        <w:top w:val="single" w:sz="8" w:space="0" w:color="4BACC6"/>
        <w:bottom w:val="single" w:sz="8" w:space="0" w:color="4BACC6"/>
      </w:tblBorders>
    </w:tblPr>
    <w:tblStylePr w:type="firstRow">
      <w:rPr>
        <w:rFonts w:ascii="Calibri" w:eastAsia="MS Gothic" w:hAnsi="Calibri"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sid w:val="00B940D4"/>
    <w:rPr>
      <w:rFonts w:ascii="Cambria" w:eastAsia="MS Mincho" w:hAnsi="Cambria"/>
      <w:color w:val="000000"/>
      <w:sz w:val="22"/>
      <w:szCs w:val="22"/>
    </w:rPr>
    <w:tblPr>
      <w:tblStyleRowBandSize w:val="1"/>
      <w:tblStyleColBandSize w:val="1"/>
      <w:tblBorders>
        <w:top w:val="single" w:sz="8" w:space="0" w:color="F79646"/>
        <w:bottom w:val="single" w:sz="8" w:space="0" w:color="F79646"/>
      </w:tblBorders>
    </w:tblPr>
    <w:tblStylePr w:type="firstRow">
      <w:rPr>
        <w:rFonts w:ascii="Calibri" w:eastAsia="MS Gothic" w:hAnsi="Calibri"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B940D4"/>
    <w:rPr>
      <w:rFonts w:ascii="Cambria" w:eastAsia="MS Mincho" w:hAnsi="Cambria"/>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B940D4"/>
    <w:rPr>
      <w:rFonts w:ascii="Cambria" w:eastAsia="MS Mincho" w:hAnsi="Cambria"/>
      <w:sz w:val="22"/>
      <w:szCs w:val="22"/>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rsid w:val="00B940D4"/>
    <w:rPr>
      <w:rFonts w:ascii="Cambria" w:eastAsia="MS Mincho" w:hAnsi="Cambria"/>
      <w:sz w:val="22"/>
      <w:szCs w:val="22"/>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rsid w:val="00B940D4"/>
    <w:rPr>
      <w:rFonts w:ascii="Cambria" w:eastAsia="MS Mincho" w:hAnsi="Cambria"/>
      <w:sz w:val="22"/>
      <w:szCs w:val="22"/>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rsid w:val="00B940D4"/>
    <w:rPr>
      <w:rFonts w:ascii="Cambria" w:eastAsia="MS Mincho" w:hAnsi="Cambria"/>
      <w:sz w:val="22"/>
      <w:szCs w:val="22"/>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rsid w:val="00B940D4"/>
    <w:rPr>
      <w:rFonts w:ascii="Cambria" w:eastAsia="MS Mincho" w:hAnsi="Cambria"/>
      <w:sz w:val="22"/>
      <w:szCs w:val="22"/>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rsid w:val="00B940D4"/>
    <w:rPr>
      <w:rFonts w:ascii="Cambria" w:eastAsia="MS Mincho" w:hAnsi="Cambria"/>
      <w:sz w:val="22"/>
      <w:szCs w:val="22"/>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sid w:val="00B940D4"/>
    <w:rPr>
      <w:rFonts w:ascii="Calibri" w:eastAsia="MS Gothic" w:hAnsi="Calibri"/>
      <w:color w:val="000000"/>
      <w:sz w:val="22"/>
      <w:szCs w:val="22"/>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sid w:val="00B940D4"/>
    <w:rPr>
      <w:rFonts w:ascii="Calibri" w:eastAsia="MS Gothic" w:hAnsi="Calibri"/>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sid w:val="00B940D4"/>
    <w:rPr>
      <w:rFonts w:ascii="Calibri" w:eastAsia="MS Gothic" w:hAnsi="Calibri"/>
      <w:color w:val="000000"/>
      <w:sz w:val="22"/>
      <w:szCs w:val="22"/>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sid w:val="00B940D4"/>
    <w:rPr>
      <w:rFonts w:ascii="Calibri" w:eastAsia="MS Gothic" w:hAnsi="Calibri"/>
      <w:color w:val="000000"/>
      <w:sz w:val="22"/>
      <w:szCs w:val="22"/>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sid w:val="00B940D4"/>
    <w:rPr>
      <w:rFonts w:ascii="Calibri" w:eastAsia="MS Gothic" w:hAnsi="Calibri"/>
      <w:color w:val="000000"/>
      <w:sz w:val="22"/>
      <w:szCs w:val="22"/>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rsid w:val="00B940D4"/>
    <w:rPr>
      <w:rFonts w:ascii="Cambria" w:eastAsia="MS Mincho" w:hAnsi="Cambria"/>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DarkList">
    <w:name w:val="Dark List"/>
    <w:basedOn w:val="TableNormal"/>
    <w:uiPriority w:val="70"/>
    <w:rsid w:val="00B940D4"/>
    <w:rPr>
      <w:rFonts w:ascii="Cambria" w:eastAsia="MS Mincho" w:hAnsi="Cambria"/>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B940D4"/>
    <w:rPr>
      <w:rFonts w:ascii="Cambria" w:eastAsia="MS Mincho" w:hAnsi="Cambria"/>
      <w:color w:val="FFFFFF"/>
      <w:sz w:val="22"/>
      <w:szCs w:val="22"/>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sid w:val="00B940D4"/>
    <w:rPr>
      <w:rFonts w:ascii="Cambria" w:eastAsia="MS Mincho" w:hAnsi="Cambria"/>
      <w:color w:val="FFFFFF"/>
      <w:sz w:val="22"/>
      <w:szCs w:val="22"/>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sid w:val="00B940D4"/>
    <w:rPr>
      <w:rFonts w:ascii="Cambria" w:eastAsia="MS Mincho" w:hAnsi="Cambria"/>
      <w:color w:val="FFFFFF"/>
      <w:sz w:val="22"/>
      <w:szCs w:val="22"/>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sid w:val="00B940D4"/>
    <w:rPr>
      <w:rFonts w:ascii="Cambria" w:eastAsia="MS Mincho" w:hAnsi="Cambria"/>
      <w:color w:val="FFFFFF"/>
      <w:sz w:val="22"/>
      <w:szCs w:val="22"/>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sid w:val="00B940D4"/>
    <w:rPr>
      <w:rFonts w:ascii="Cambria" w:eastAsia="MS Mincho" w:hAnsi="Cambria"/>
      <w:color w:val="FFFFFF"/>
      <w:sz w:val="22"/>
      <w:szCs w:val="22"/>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sid w:val="00B940D4"/>
    <w:rPr>
      <w:rFonts w:ascii="Cambria" w:eastAsia="MS Mincho" w:hAnsi="Cambria"/>
      <w:color w:val="FFFFFF"/>
      <w:sz w:val="22"/>
      <w:szCs w:val="22"/>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B940D4"/>
    <w:rPr>
      <w:rFonts w:ascii="Cambria" w:eastAsia="MS Mincho" w:hAnsi="Cambria"/>
      <w:color w:val="000000"/>
      <w:sz w:val="22"/>
      <w:szCs w:val="22"/>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rsid w:val="00B940D4"/>
    <w:rPr>
      <w:rFonts w:ascii="Cambria" w:eastAsia="MS Mincho" w:hAnsi="Cambria"/>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B940D4"/>
    <w:rPr>
      <w:rFonts w:ascii="Cambria" w:eastAsia="MS Mincho" w:hAnsi="Cambria"/>
      <w:color w:val="000000"/>
      <w:sz w:val="22"/>
      <w:szCs w:val="22"/>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sid w:val="00B940D4"/>
    <w:rPr>
      <w:rFonts w:ascii="Cambria" w:eastAsia="MS Mincho" w:hAnsi="Cambria"/>
      <w:color w:val="000000"/>
      <w:sz w:val="22"/>
      <w:szCs w:val="22"/>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sid w:val="00B940D4"/>
    <w:rPr>
      <w:rFonts w:ascii="Cambria" w:eastAsia="MS Mincho" w:hAnsi="Cambria"/>
      <w:color w:val="000000"/>
      <w:sz w:val="22"/>
      <w:szCs w:val="22"/>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sid w:val="00B940D4"/>
    <w:rPr>
      <w:rFonts w:ascii="Cambria" w:eastAsia="MS Mincho" w:hAnsi="Cambria"/>
      <w:color w:val="000000"/>
      <w:sz w:val="22"/>
      <w:szCs w:val="22"/>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sid w:val="00B940D4"/>
    <w:rPr>
      <w:rFonts w:ascii="Cambria" w:eastAsia="MS Mincho" w:hAnsi="Cambria"/>
      <w:color w:val="000000"/>
      <w:sz w:val="22"/>
      <w:szCs w:val="22"/>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sid w:val="00B940D4"/>
    <w:rPr>
      <w:rFonts w:ascii="Cambria" w:eastAsia="MS Mincho" w:hAnsi="Cambria"/>
      <w:color w:val="000000"/>
      <w:sz w:val="22"/>
      <w:szCs w:val="22"/>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sid w:val="00B940D4"/>
    <w:rPr>
      <w:rFonts w:ascii="Cambria" w:eastAsia="MS Mincho" w:hAnsi="Cambria"/>
      <w:color w:val="000000"/>
      <w:sz w:val="22"/>
      <w:szCs w:val="22"/>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character" w:styleId="UnresolvedMention">
    <w:name w:val="Unresolved Mention"/>
    <w:uiPriority w:val="99"/>
    <w:semiHidden/>
    <w:unhideWhenUsed/>
    <w:rsid w:val="00B940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fiona/Downloads/Storyline%20-%20God%20Is%20My%20Elevato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Storyline - God Is My Elevator.dotx</Template>
  <TotalTime>0</TotalTime>
  <Pages>11</Pages>
  <Words>3087</Words>
  <Characters>17602</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Manager/>
  <Company>Transcribe Your Sermon</Company>
  <LinksUpToDate>false</LinksUpToDate>
  <CharactersWithSpaces>20648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ryan ryanheller.org</cp:lastModifiedBy>
  <cp:revision>2</cp:revision>
  <cp:lastPrinted>2023-01-17T21:10:00Z</cp:lastPrinted>
  <dcterms:created xsi:type="dcterms:W3CDTF">2025-04-16T18:06:00Z</dcterms:created>
  <dcterms:modified xsi:type="dcterms:W3CDTF">2025-04-16T18:06:00Z</dcterms:modified>
  <cp:category/>
</cp:coreProperties>
</file>